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FBF" w:rsidRPr="00B43DE4" w:rsidRDefault="00B43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8"/>
          <w:szCs w:val="28"/>
        </w:rPr>
      </w:pPr>
      <w:r w:rsidRPr="00B43DE4">
        <w:rPr>
          <w:rFonts w:eastAsia="Calibri"/>
          <w:sz w:val="28"/>
          <w:szCs w:val="28"/>
        </w:rPr>
        <w:t>МИНИСТЕРСТВО ОБРАЗОВАНИЯ И НАУКИ АМУРСКОЙ ОБЛАСТИ</w:t>
      </w:r>
      <w:r w:rsidRPr="00B43DE4">
        <w:rPr>
          <w:rFonts w:eastAsia="Calibri"/>
          <w:b/>
          <w:sz w:val="28"/>
          <w:szCs w:val="28"/>
        </w:rPr>
        <w:t xml:space="preserve"> ГОСУДАРСТВЕННОЕ ПРОФЕССИОНАЛЬНОЕ ОБРАЗОВАТЕЛЬНОЕ АВТОНОМНОЕ УЧРЕЖДЕНИЕ АМУРСКОЙ ОБЛАСТИ</w:t>
      </w:r>
    </w:p>
    <w:p w:rsidR="009C3FBF" w:rsidRPr="00B43DE4" w:rsidRDefault="00B43DE4">
      <w:pPr>
        <w:jc w:val="center"/>
        <w:rPr>
          <w:rFonts w:eastAsia="Calibri"/>
          <w:b/>
          <w:sz w:val="28"/>
          <w:szCs w:val="28"/>
        </w:rPr>
      </w:pPr>
      <w:r w:rsidRPr="00B43DE4">
        <w:rPr>
          <w:rFonts w:eastAsia="Calibri"/>
          <w:b/>
          <w:sz w:val="28"/>
          <w:szCs w:val="28"/>
        </w:rPr>
        <w:t>«АМУРСКИЙ МНОГОФУНКЦИОНАЛЬНЫЙ ЦЕНТР</w:t>
      </w:r>
    </w:p>
    <w:p w:rsidR="009C3FBF" w:rsidRPr="00B43DE4" w:rsidRDefault="00B43DE4">
      <w:pPr>
        <w:jc w:val="center"/>
        <w:rPr>
          <w:rFonts w:eastAsia="Calibri"/>
          <w:b/>
          <w:sz w:val="28"/>
          <w:szCs w:val="28"/>
        </w:rPr>
      </w:pPr>
      <w:r w:rsidRPr="00B43DE4">
        <w:rPr>
          <w:rFonts w:eastAsia="Calibri"/>
          <w:b/>
          <w:sz w:val="28"/>
          <w:szCs w:val="28"/>
        </w:rPr>
        <w:t>ПРОФЕССИОНАЛЬНЫХ КВАЛИФИКАЦИЙ»</w:t>
      </w:r>
    </w:p>
    <w:p w:rsidR="009C3FBF" w:rsidRPr="00B43DE4" w:rsidRDefault="00B43DE4">
      <w:pPr>
        <w:jc w:val="center"/>
        <w:rPr>
          <w:rFonts w:eastAsia="Calibri"/>
          <w:sz w:val="28"/>
          <w:szCs w:val="28"/>
        </w:rPr>
      </w:pPr>
      <w:r w:rsidRPr="00B43DE4">
        <w:rPr>
          <w:rFonts w:eastAsia="Calibri"/>
          <w:sz w:val="28"/>
          <w:szCs w:val="28"/>
        </w:rPr>
        <w:t>(ГПОАУ АМФЦПК)</w:t>
      </w:r>
    </w:p>
    <w:p w:rsidR="009C3FBF" w:rsidRPr="00B43DE4" w:rsidRDefault="00B43DE4" w:rsidP="00B43DE4">
      <w:pPr>
        <w:tabs>
          <w:tab w:val="left" w:pos="5891"/>
        </w:tabs>
        <w:rPr>
          <w:rFonts w:ascii="Arial" w:hAnsi="Arial" w:cs="Arial"/>
          <w:b/>
          <w:sz w:val="28"/>
          <w:szCs w:val="28"/>
        </w:rPr>
      </w:pPr>
      <w:r w:rsidRPr="00B43DE4">
        <w:rPr>
          <w:rFonts w:ascii="Arial" w:hAnsi="Arial" w:cs="Arial"/>
          <w:b/>
          <w:sz w:val="28"/>
          <w:szCs w:val="28"/>
        </w:rPr>
        <w:tab/>
      </w: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rFonts w:ascii="Arial" w:hAnsi="Arial" w:cs="Arial"/>
          <w:b/>
          <w:sz w:val="32"/>
          <w:szCs w:val="32"/>
        </w:rPr>
      </w:pPr>
    </w:p>
    <w:p w:rsidR="009C3FBF" w:rsidRDefault="009C3FBF">
      <w:pPr>
        <w:jc w:val="center"/>
        <w:rPr>
          <w:b/>
          <w:sz w:val="32"/>
          <w:szCs w:val="32"/>
        </w:rPr>
      </w:pPr>
    </w:p>
    <w:p w:rsidR="009C3FBF" w:rsidRDefault="00B43D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9C3FBF" w:rsidRDefault="00B43DE4">
      <w:pPr>
        <w:pStyle w:val="a3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ПРОИЗВОДСТВЕННОЙ ПРАКТИКИ ПРОФЕССИОНАЛЬНОГО МОДУЛЯ</w:t>
      </w:r>
    </w:p>
    <w:p w:rsidR="009C3FBF" w:rsidRDefault="00B43DE4">
      <w:pPr>
        <w:spacing w:before="195"/>
        <w:ind w:left="240" w:right="1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ПМ.0</w:t>
      </w:r>
      <w:r>
        <w:rPr>
          <w:b/>
          <w:sz w:val="32"/>
          <w:szCs w:val="32"/>
        </w:rPr>
        <w:t>4</w:t>
      </w:r>
      <w:r>
        <w:rPr>
          <w:b/>
          <w:spacing w:val="-6"/>
          <w:sz w:val="32"/>
          <w:szCs w:val="32"/>
        </w:rPr>
        <w:t xml:space="preserve"> </w:t>
      </w:r>
      <w:r>
        <w:rPr>
          <w:b/>
          <w:spacing w:val="-6"/>
          <w:sz w:val="32"/>
          <w:szCs w:val="32"/>
        </w:rPr>
        <w:t>Выполнение</w:t>
      </w:r>
      <w:r>
        <w:rPr>
          <w:b/>
          <w:sz w:val="32"/>
          <w:szCs w:val="32"/>
        </w:rPr>
        <w:t xml:space="preserve"> работ по одной или нескольким профессиям рабочих, должностям служащих</w:t>
      </w:r>
    </w:p>
    <w:p w:rsidR="009C3FBF" w:rsidRDefault="009C3FBF">
      <w:pPr>
        <w:pStyle w:val="a3"/>
        <w:ind w:right="1761"/>
        <w:jc w:val="center"/>
        <w:rPr>
          <w:b/>
          <w:bCs/>
          <w:spacing w:val="-2"/>
          <w:sz w:val="32"/>
          <w:szCs w:val="32"/>
        </w:rPr>
      </w:pPr>
    </w:p>
    <w:p w:rsidR="009C3FBF" w:rsidRDefault="009C3FBF">
      <w:pPr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:rsidR="009C3FBF" w:rsidRDefault="009C3FBF">
      <w:pPr>
        <w:suppressAutoHyphens/>
        <w:adjustRightInd w:val="0"/>
        <w:rPr>
          <w:b/>
          <w:caps/>
          <w:sz w:val="28"/>
          <w:szCs w:val="28"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9C3FBF" w:rsidRDefault="009C3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C3FBF" w:rsidRDefault="00B43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9C3FBF" w:rsidRDefault="00B43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9C3FBF" w:rsidRDefault="009C3FBF">
      <w:pPr>
        <w:pStyle w:val="a3"/>
        <w:spacing w:before="62" w:line="276" w:lineRule="auto"/>
        <w:ind w:left="189" w:right="173" w:firstLine="120"/>
        <w:jc w:val="both"/>
      </w:pPr>
    </w:p>
    <w:p w:rsidR="009C3FBF" w:rsidRDefault="009C3FBF">
      <w:pPr>
        <w:pStyle w:val="a3"/>
        <w:spacing w:before="62" w:line="276" w:lineRule="auto"/>
        <w:ind w:left="189" w:right="173" w:firstLine="120"/>
        <w:jc w:val="both"/>
      </w:pPr>
    </w:p>
    <w:p w:rsidR="009C3FBF" w:rsidRDefault="009C3FBF">
      <w:pPr>
        <w:pStyle w:val="a3"/>
        <w:spacing w:before="62" w:line="276" w:lineRule="auto"/>
        <w:ind w:left="189" w:right="173" w:firstLine="120"/>
        <w:jc w:val="both"/>
      </w:pPr>
    </w:p>
    <w:p w:rsidR="009C3FBF" w:rsidRDefault="00B43DE4">
      <w:pPr>
        <w:pStyle w:val="a3"/>
        <w:spacing w:before="62" w:line="276" w:lineRule="auto"/>
        <w:ind w:left="189" w:right="173" w:firstLine="120"/>
        <w:jc w:val="both"/>
      </w:pPr>
      <w:proofErr w:type="gramStart"/>
      <w:r>
        <w:t>Рабочая программа производственной практики по</w:t>
      </w:r>
      <w:r>
        <w:rPr>
          <w:spacing w:val="40"/>
        </w:rPr>
        <w:t xml:space="preserve"> </w:t>
      </w:r>
      <w:r>
        <w:t>ПМ.05 Освоение видов работ по</w:t>
      </w:r>
      <w:r>
        <w:t xml:space="preserve"> одной или нескольким профессиям рабочих, должностям служащих (18462 Слесарь-механик по ремонту авиационных приборов) разработана на основе федерального государственного образовательного стандарта среднего профессионального образования программ подготовки </w:t>
      </w:r>
      <w:r>
        <w:t>специалистов среднего звена по специальности 25.02.08 Эксплуатация беспилотных авиационных систем, утвержденного приказом Министерства образования и науки Российской Федерации от</w:t>
      </w:r>
      <w:r>
        <w:rPr>
          <w:spacing w:val="40"/>
        </w:rPr>
        <w:t xml:space="preserve">  </w:t>
      </w:r>
      <w:r>
        <w:t>9 января 2023 г. № 2</w:t>
      </w:r>
      <w:proofErr w:type="gramEnd"/>
    </w:p>
    <w:p w:rsidR="009C3FBF" w:rsidRDefault="009C3FBF">
      <w:pPr>
        <w:pStyle w:val="a3"/>
        <w:spacing w:before="42"/>
        <w:ind w:left="0"/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9C3FBF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B43DE4" w:rsidRDefault="00B43DE4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B43DE4" w:rsidRDefault="00B43DE4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B43DE4" w:rsidRDefault="00B43DE4">
      <w:pPr>
        <w:pStyle w:val="a3"/>
        <w:spacing w:before="64"/>
        <w:ind w:left="251"/>
        <w:jc w:val="center"/>
        <w:rPr>
          <w:spacing w:val="-2"/>
          <w:w w:val="105"/>
        </w:rPr>
      </w:pPr>
    </w:p>
    <w:p w:rsidR="009C3FBF" w:rsidRDefault="00B43DE4">
      <w:pPr>
        <w:pStyle w:val="a3"/>
        <w:spacing w:before="64"/>
        <w:ind w:left="251"/>
        <w:jc w:val="center"/>
      </w:pPr>
      <w:r>
        <w:rPr>
          <w:spacing w:val="-2"/>
          <w:w w:val="105"/>
        </w:rPr>
        <w:lastRenderedPageBreak/>
        <w:t>СОДЕРЖАНИЕ</w:t>
      </w:r>
    </w:p>
    <w:p w:rsidR="009C3FBF" w:rsidRDefault="009C3FBF">
      <w:pPr>
        <w:pStyle w:val="a3"/>
        <w:spacing w:before="138"/>
        <w:ind w:left="0"/>
        <w:rPr>
          <w:sz w:val="20"/>
        </w:rPr>
      </w:pPr>
    </w:p>
    <w:tbl>
      <w:tblPr>
        <w:tblW w:w="0" w:type="auto"/>
        <w:tblInd w:w="7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5"/>
      </w:tblGrid>
      <w:tr w:rsidR="009C3FBF">
        <w:trPr>
          <w:trHeight w:val="491"/>
        </w:trPr>
        <w:tc>
          <w:tcPr>
            <w:tcW w:w="7075" w:type="dxa"/>
          </w:tcPr>
          <w:p w:rsidR="009C3FBF" w:rsidRDefault="00B43DE4">
            <w:pPr>
              <w:pStyle w:val="TableParagraph"/>
              <w:spacing w:line="311" w:lineRule="exact"/>
              <w:ind w:left="50"/>
              <w:rPr>
                <w:sz w:val="24"/>
              </w:rPr>
            </w:pPr>
            <w:r>
              <w:rPr>
                <w:sz w:val="28"/>
              </w:rPr>
              <w:t>1.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9C3FBF">
        <w:trPr>
          <w:trHeight w:val="513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69"/>
              <w:ind w:left="50"/>
              <w:rPr>
                <w:sz w:val="24"/>
              </w:rPr>
            </w:pPr>
            <w:r>
              <w:rPr>
                <w:sz w:val="28"/>
              </w:rPr>
              <w:t>2.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9C3FBF">
        <w:trPr>
          <w:trHeight w:val="355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1"/>
              <w:ind w:left="50"/>
              <w:rPr>
                <w:sz w:val="24"/>
              </w:rPr>
            </w:pPr>
            <w:r>
              <w:rPr>
                <w:sz w:val="28"/>
              </w:rPr>
              <w:t>3.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9C3FBF">
        <w:trPr>
          <w:trHeight w:val="355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1"/>
              <w:ind w:left="50"/>
              <w:rPr>
                <w:sz w:val="24"/>
              </w:rPr>
            </w:pPr>
            <w:r>
              <w:rPr>
                <w:sz w:val="28"/>
              </w:rPr>
              <w:t>4.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</w:tr>
      <w:tr w:rsidR="009C3FBF">
        <w:trPr>
          <w:trHeight w:val="355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1"/>
              <w:ind w:left="50"/>
              <w:rPr>
                <w:sz w:val="24"/>
              </w:rPr>
            </w:pPr>
            <w:r>
              <w:rPr>
                <w:sz w:val="28"/>
              </w:rPr>
              <w:t>5.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практики 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ППССЗ</w:t>
            </w:r>
          </w:p>
        </w:tc>
      </w:tr>
      <w:tr w:rsidR="009C3FBF">
        <w:trPr>
          <w:trHeight w:val="354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1"/>
              <w:ind w:left="50"/>
              <w:rPr>
                <w:sz w:val="24"/>
              </w:rPr>
            </w:pPr>
            <w:r>
              <w:rPr>
                <w:sz w:val="28"/>
              </w:rPr>
              <w:t>6.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9C3FBF">
        <w:trPr>
          <w:trHeight w:val="354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9"/>
              <w:ind w:left="50"/>
              <w:rPr>
                <w:sz w:val="24"/>
              </w:rPr>
            </w:pPr>
            <w:r>
              <w:rPr>
                <w:sz w:val="28"/>
              </w:rPr>
              <w:t>7.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9C3FBF">
        <w:trPr>
          <w:trHeight w:val="355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1"/>
              <w:ind w:left="50"/>
              <w:rPr>
                <w:sz w:val="24"/>
              </w:rPr>
            </w:pPr>
            <w:r>
              <w:rPr>
                <w:sz w:val="28"/>
              </w:rPr>
              <w:t>8.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отчетности.</w:t>
            </w:r>
          </w:p>
        </w:tc>
      </w:tr>
      <w:tr w:rsidR="009C3FBF">
        <w:trPr>
          <w:trHeight w:val="355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1"/>
              <w:ind w:left="50"/>
              <w:rPr>
                <w:sz w:val="24"/>
              </w:rPr>
            </w:pPr>
            <w:r>
              <w:rPr>
                <w:sz w:val="28"/>
              </w:rPr>
              <w:t>9.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9C3FBF">
        <w:trPr>
          <w:trHeight w:val="355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1"/>
              <w:ind w:left="50"/>
              <w:rPr>
                <w:sz w:val="24"/>
              </w:rPr>
            </w:pPr>
            <w:r>
              <w:rPr>
                <w:sz w:val="28"/>
              </w:rPr>
              <w:t>10.</w:t>
            </w:r>
            <w:r>
              <w:rPr>
                <w:sz w:val="24"/>
              </w:rPr>
              <w:t>Учебно-методическое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9C3FBF">
        <w:trPr>
          <w:trHeight w:val="333"/>
        </w:trPr>
        <w:tc>
          <w:tcPr>
            <w:tcW w:w="7075" w:type="dxa"/>
          </w:tcPr>
          <w:p w:rsidR="009C3FBF" w:rsidRDefault="00B43DE4">
            <w:pPr>
              <w:pStyle w:val="TableParagraph"/>
              <w:spacing w:before="11" w:line="302" w:lineRule="exact"/>
              <w:ind w:left="50"/>
              <w:rPr>
                <w:sz w:val="24"/>
              </w:rPr>
            </w:pPr>
            <w:r>
              <w:rPr>
                <w:sz w:val="28"/>
              </w:rPr>
              <w:t>11.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4"/>
              </w:rPr>
              <w:t>Материально-техническая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</w:tbl>
    <w:p w:rsidR="009C3FBF" w:rsidRDefault="009C3FBF">
      <w:pPr>
        <w:pStyle w:val="TableParagraph"/>
        <w:spacing w:line="302" w:lineRule="exact"/>
        <w:rPr>
          <w:sz w:val="24"/>
        </w:rPr>
        <w:sectPr w:rsidR="009C3FBF">
          <w:footerReference w:type="default" r:id="rId9"/>
          <w:pgSz w:w="11920" w:h="16850"/>
          <w:pgMar w:top="980" w:right="283" w:bottom="280" w:left="850" w:header="720" w:footer="720" w:gutter="0"/>
          <w:cols w:space="720"/>
        </w:sectPr>
      </w:pPr>
    </w:p>
    <w:p w:rsidR="009C3FBF" w:rsidRDefault="00B43DE4">
      <w:pPr>
        <w:pStyle w:val="1"/>
        <w:numPr>
          <w:ilvl w:val="0"/>
          <w:numId w:val="1"/>
        </w:numPr>
        <w:tabs>
          <w:tab w:val="left" w:pos="616"/>
        </w:tabs>
        <w:spacing w:before="77"/>
        <w:ind w:hanging="427"/>
        <w:jc w:val="left"/>
      </w:pPr>
      <w:r>
        <w:lastRenderedPageBreak/>
        <w:t>Цели</w:t>
      </w:r>
      <w:r>
        <w:rPr>
          <w:spacing w:val="-8"/>
        </w:rPr>
        <w:t xml:space="preserve"> </w:t>
      </w:r>
      <w:r>
        <w:rPr>
          <w:spacing w:val="-2"/>
        </w:rPr>
        <w:t>практики</w:t>
      </w:r>
    </w:p>
    <w:p w:rsidR="009C3FBF" w:rsidRDefault="009C3FBF">
      <w:pPr>
        <w:pStyle w:val="a3"/>
        <w:spacing w:before="80"/>
        <w:ind w:left="0"/>
        <w:rPr>
          <w:b/>
        </w:rPr>
      </w:pPr>
    </w:p>
    <w:p w:rsidR="009C3FBF" w:rsidRDefault="00B43DE4">
      <w:pPr>
        <w:pStyle w:val="a3"/>
        <w:spacing w:line="276" w:lineRule="auto"/>
        <w:ind w:left="429" w:right="177"/>
      </w:pPr>
      <w:r>
        <w:t>Производственная</w:t>
      </w:r>
      <w:r>
        <w:rPr>
          <w:spacing w:val="-5"/>
        </w:rPr>
        <w:t xml:space="preserve"> </w:t>
      </w:r>
      <w:r>
        <w:t>практика</w:t>
      </w:r>
      <w:r>
        <w:rPr>
          <w:spacing w:val="-6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частью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процесса</w:t>
      </w:r>
      <w:proofErr w:type="gramStart"/>
      <w:r>
        <w:t xml:space="preserve"> </w:t>
      </w:r>
      <w:bookmarkStart w:id="0" w:name="_GoBack"/>
      <w:bookmarkEnd w:id="0"/>
      <w:r>
        <w:t>.</w:t>
      </w:r>
      <w:proofErr w:type="gramEnd"/>
      <w:r>
        <w:t>Целью</w:t>
      </w:r>
      <w:r>
        <w:rPr>
          <w:spacing w:val="-11"/>
        </w:rPr>
        <w:t xml:space="preserve"> </w:t>
      </w:r>
      <w:r>
        <w:t>производственной практики является:</w:t>
      </w:r>
    </w:p>
    <w:p w:rsidR="009C3FBF" w:rsidRDefault="00B43DE4">
      <w:pPr>
        <w:pStyle w:val="a3"/>
        <w:spacing w:line="275" w:lineRule="exact"/>
        <w:ind w:left="616"/>
      </w:pPr>
      <w:r>
        <w:t>-углубление</w:t>
      </w:r>
      <w:r>
        <w:rPr>
          <w:spacing w:val="-17"/>
        </w:rPr>
        <w:t xml:space="preserve"> </w:t>
      </w:r>
      <w:r>
        <w:t>первоначального</w:t>
      </w:r>
      <w:r>
        <w:rPr>
          <w:spacing w:val="-14"/>
        </w:rPr>
        <w:t xml:space="preserve"> </w:t>
      </w:r>
      <w:r>
        <w:t>практического</w:t>
      </w:r>
      <w:r>
        <w:rPr>
          <w:spacing w:val="-11"/>
        </w:rPr>
        <w:t xml:space="preserve"> </w:t>
      </w:r>
      <w:r>
        <w:t>опыта</w:t>
      </w:r>
      <w:r>
        <w:rPr>
          <w:spacing w:val="-13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;</w:t>
      </w:r>
    </w:p>
    <w:p w:rsidR="009C3FBF" w:rsidRDefault="00B43DE4">
      <w:pPr>
        <w:pStyle w:val="a3"/>
        <w:spacing w:before="43" w:line="276" w:lineRule="auto"/>
        <w:ind w:left="616"/>
      </w:pPr>
      <w:r>
        <w:t>-закрепление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совершенствование</w:t>
      </w:r>
      <w:r>
        <w:rPr>
          <w:spacing w:val="-5"/>
        </w:rPr>
        <w:t xml:space="preserve"> </w:t>
      </w:r>
      <w:r>
        <w:t>приобретенных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 xml:space="preserve">обучения профессиональных умений обучающихся, соответствующих </w:t>
      </w:r>
      <w:proofErr w:type="gramStart"/>
      <w:r>
        <w:t>указанному</w:t>
      </w:r>
      <w:proofErr w:type="gramEnd"/>
      <w:r>
        <w:rPr>
          <w:spacing w:val="-2"/>
        </w:rPr>
        <w:t xml:space="preserve"> </w:t>
      </w:r>
      <w:proofErr w:type="spellStart"/>
      <w:r>
        <w:t>видупрофессиональной</w:t>
      </w:r>
      <w:proofErr w:type="spellEnd"/>
      <w:r>
        <w:rPr>
          <w:spacing w:val="-3"/>
        </w:rPr>
        <w:t xml:space="preserve"> </w:t>
      </w:r>
      <w:r>
        <w:t>деятельности;</w:t>
      </w:r>
    </w:p>
    <w:p w:rsidR="009C3FBF" w:rsidRDefault="00B43DE4">
      <w:pPr>
        <w:pStyle w:val="a3"/>
        <w:spacing w:line="276" w:lineRule="auto"/>
        <w:ind w:left="616"/>
      </w:pPr>
      <w:r>
        <w:t>-развитие</w:t>
      </w:r>
      <w:r>
        <w:rPr>
          <w:spacing w:val="-5"/>
        </w:rPr>
        <w:t xml:space="preserve"> </w:t>
      </w:r>
      <w:r>
        <w:t>общих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компетенций,</w:t>
      </w:r>
      <w:r>
        <w:rPr>
          <w:spacing w:val="-4"/>
        </w:rPr>
        <w:t xml:space="preserve"> </w:t>
      </w:r>
      <w:proofErr w:type="spellStart"/>
      <w:r>
        <w:t>соответствующихуказанному</w:t>
      </w:r>
      <w:proofErr w:type="spellEnd"/>
      <w:r>
        <w:rPr>
          <w:spacing w:val="-10"/>
        </w:rPr>
        <w:t xml:space="preserve"> </w:t>
      </w:r>
      <w:r>
        <w:t>виду профессиональной деятельности;</w:t>
      </w:r>
    </w:p>
    <w:p w:rsidR="009C3FBF" w:rsidRDefault="00B43DE4">
      <w:pPr>
        <w:pStyle w:val="a3"/>
        <w:spacing w:line="275" w:lineRule="exact"/>
        <w:ind w:left="616"/>
      </w:pPr>
      <w:r>
        <w:t>-освоение</w:t>
      </w:r>
      <w:r>
        <w:rPr>
          <w:spacing w:val="-15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>производственных</w:t>
      </w:r>
      <w:r>
        <w:rPr>
          <w:spacing w:val="-14"/>
        </w:rPr>
        <w:t xml:space="preserve"> </w:t>
      </w:r>
      <w:r>
        <w:rPr>
          <w:spacing w:val="-2"/>
        </w:rPr>
        <w:t>процессов;</w:t>
      </w:r>
    </w:p>
    <w:p w:rsidR="009C3FBF" w:rsidRDefault="00B43DE4">
      <w:pPr>
        <w:pStyle w:val="a3"/>
        <w:spacing w:before="42" w:line="276" w:lineRule="auto"/>
        <w:ind w:left="616" w:right="1204"/>
      </w:pPr>
      <w:r>
        <w:t>-адаптация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конкретным</w:t>
      </w:r>
      <w:r>
        <w:rPr>
          <w:spacing w:val="-10"/>
        </w:rPr>
        <w:t xml:space="preserve"> </w:t>
      </w:r>
      <w:r>
        <w:t>условиям</w:t>
      </w:r>
      <w:r>
        <w:rPr>
          <w:spacing w:val="-14"/>
        </w:rPr>
        <w:t xml:space="preserve"> </w:t>
      </w:r>
      <w:r>
        <w:t>деяте</w:t>
      </w:r>
      <w:r>
        <w:t>льности</w:t>
      </w:r>
      <w:r>
        <w:rPr>
          <w:spacing w:val="-11"/>
        </w:rPr>
        <w:t xml:space="preserve"> </w:t>
      </w:r>
      <w:proofErr w:type="spellStart"/>
      <w:r>
        <w:t>организацийразличных</w:t>
      </w:r>
      <w:proofErr w:type="spellEnd"/>
      <w:r>
        <w:t xml:space="preserve"> организационно-правовых форм.</w:t>
      </w:r>
    </w:p>
    <w:p w:rsidR="009C3FBF" w:rsidRDefault="00B43DE4">
      <w:pPr>
        <w:pStyle w:val="a3"/>
        <w:spacing w:line="275" w:lineRule="exact"/>
        <w:ind w:left="616"/>
      </w:pPr>
      <w:r>
        <w:t>-проверка</w:t>
      </w:r>
      <w:r>
        <w:rPr>
          <w:spacing w:val="-12"/>
        </w:rPr>
        <w:t xml:space="preserve"> </w:t>
      </w:r>
      <w:r>
        <w:t>готовности</w:t>
      </w:r>
      <w:r>
        <w:rPr>
          <w:spacing w:val="-9"/>
        </w:rPr>
        <w:t xml:space="preserve"> </w:t>
      </w:r>
      <w:proofErr w:type="gramStart"/>
      <w:r>
        <w:t>обучающихся</w:t>
      </w:r>
      <w:proofErr w:type="gramEnd"/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трудовой</w:t>
      </w:r>
      <w:r>
        <w:rPr>
          <w:spacing w:val="-7"/>
        </w:rPr>
        <w:t xml:space="preserve"> </w:t>
      </w:r>
      <w:r>
        <w:rPr>
          <w:spacing w:val="-2"/>
        </w:rPr>
        <w:t>деятельности;</w:t>
      </w:r>
    </w:p>
    <w:p w:rsidR="009C3FBF" w:rsidRDefault="00B43DE4">
      <w:pPr>
        <w:pStyle w:val="a3"/>
        <w:spacing w:before="41" w:line="276" w:lineRule="auto"/>
        <w:ind w:left="429" w:firstLine="708"/>
      </w:pPr>
      <w:r>
        <w:t>С</w:t>
      </w:r>
      <w:r>
        <w:rPr>
          <w:spacing w:val="-6"/>
        </w:rPr>
        <w:t xml:space="preserve"> </w:t>
      </w:r>
      <w:r>
        <w:t>целью</w:t>
      </w:r>
      <w:r>
        <w:rPr>
          <w:spacing w:val="-13"/>
        </w:rPr>
        <w:t xml:space="preserve"> </w:t>
      </w:r>
      <w:r>
        <w:t>овладения</w:t>
      </w:r>
      <w:r>
        <w:rPr>
          <w:spacing w:val="-11"/>
        </w:rPr>
        <w:t xml:space="preserve"> </w:t>
      </w:r>
      <w:r>
        <w:t>данным</w:t>
      </w:r>
      <w:r>
        <w:rPr>
          <w:spacing w:val="-8"/>
        </w:rPr>
        <w:t xml:space="preserve"> </w:t>
      </w:r>
      <w:r>
        <w:t>видом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proofErr w:type="spellStart"/>
      <w:r>
        <w:t>должен</w:t>
      </w:r>
      <w:r>
        <w:rPr>
          <w:b/>
        </w:rPr>
        <w:t>иметь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 xml:space="preserve">практический опыт: </w:t>
      </w:r>
      <w:r>
        <w:t>ПМ.0</w:t>
      </w:r>
      <w:r>
        <w:t>4</w:t>
      </w:r>
      <w:r>
        <w:t xml:space="preserve"> Освоение видов работ по одной или нескольким профессиям рабочих, должностям служащих (18462 Слесарь-механик по ремонту авиационных приборов)</w:t>
      </w:r>
    </w:p>
    <w:p w:rsidR="009C3FBF" w:rsidRDefault="00B43DE4">
      <w:pPr>
        <w:pStyle w:val="a4"/>
        <w:numPr>
          <w:ilvl w:val="0"/>
          <w:numId w:val="2"/>
        </w:numPr>
        <w:tabs>
          <w:tab w:val="left" w:pos="435"/>
        </w:tabs>
        <w:spacing w:before="1"/>
        <w:ind w:left="435" w:hanging="140"/>
        <w:jc w:val="left"/>
        <w:rPr>
          <w:sz w:val="24"/>
        </w:rPr>
      </w:pPr>
      <w:proofErr w:type="gramStart"/>
      <w:r>
        <w:rPr>
          <w:sz w:val="24"/>
        </w:rPr>
        <w:t>выполнять</w:t>
      </w:r>
      <w:r>
        <w:rPr>
          <w:spacing w:val="-11"/>
          <w:sz w:val="24"/>
        </w:rPr>
        <w:t xml:space="preserve"> </w:t>
      </w:r>
      <w:r>
        <w:rPr>
          <w:sz w:val="24"/>
        </w:rPr>
        <w:t>разборку</w:t>
      </w:r>
      <w:r>
        <w:rPr>
          <w:spacing w:val="-15"/>
          <w:sz w:val="24"/>
        </w:rPr>
        <w:t xml:space="preserve"> </w:t>
      </w:r>
      <w:r>
        <w:rPr>
          <w:sz w:val="24"/>
        </w:rPr>
        <w:t>авиационных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1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сложности;</w:t>
      </w:r>
      <w:proofErr w:type="gramEnd"/>
    </w:p>
    <w:p w:rsidR="009C3FBF" w:rsidRDefault="00B43DE4">
      <w:pPr>
        <w:pStyle w:val="a4"/>
        <w:numPr>
          <w:ilvl w:val="0"/>
          <w:numId w:val="2"/>
        </w:numPr>
        <w:tabs>
          <w:tab w:val="left" w:pos="558"/>
        </w:tabs>
        <w:spacing w:before="41"/>
        <w:ind w:left="558" w:hanging="263"/>
        <w:jc w:val="left"/>
        <w:rPr>
          <w:sz w:val="24"/>
        </w:rPr>
      </w:pPr>
      <w:r>
        <w:rPr>
          <w:sz w:val="24"/>
        </w:rPr>
        <w:t>изготавливать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электрожгуты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электрическихп</w:t>
      </w:r>
      <w:r>
        <w:rPr>
          <w:spacing w:val="-2"/>
          <w:sz w:val="24"/>
        </w:rPr>
        <w:t>риборов</w:t>
      </w:r>
      <w:proofErr w:type="spellEnd"/>
      <w:r>
        <w:rPr>
          <w:spacing w:val="-2"/>
          <w:sz w:val="24"/>
        </w:rPr>
        <w:t>;</w:t>
      </w:r>
    </w:p>
    <w:p w:rsidR="009C3FBF" w:rsidRDefault="00B43DE4">
      <w:pPr>
        <w:pStyle w:val="a4"/>
        <w:numPr>
          <w:ilvl w:val="0"/>
          <w:numId w:val="2"/>
        </w:numPr>
        <w:tabs>
          <w:tab w:val="left" w:pos="546"/>
        </w:tabs>
        <w:spacing w:before="43"/>
        <w:ind w:left="546" w:hanging="251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расконсервацию</w:t>
      </w:r>
      <w:proofErr w:type="spellEnd"/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консервацию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авиационныхприборов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2"/>
          <w:sz w:val="24"/>
        </w:rPr>
        <w:t xml:space="preserve"> сложности.</w:t>
      </w:r>
    </w:p>
    <w:p w:rsidR="009C3FBF" w:rsidRDefault="00B43DE4">
      <w:pPr>
        <w:pStyle w:val="a4"/>
        <w:numPr>
          <w:ilvl w:val="0"/>
          <w:numId w:val="2"/>
        </w:numPr>
        <w:tabs>
          <w:tab w:val="left" w:pos="435"/>
        </w:tabs>
        <w:spacing w:before="41"/>
        <w:ind w:left="435" w:hanging="14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ремонтируемых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приборов.</w:t>
      </w:r>
    </w:p>
    <w:p w:rsidR="009C3FBF" w:rsidRDefault="00B43DE4">
      <w:pPr>
        <w:pStyle w:val="a4"/>
        <w:numPr>
          <w:ilvl w:val="0"/>
          <w:numId w:val="2"/>
        </w:numPr>
        <w:tabs>
          <w:tab w:val="left" w:pos="435"/>
        </w:tabs>
        <w:spacing w:before="41"/>
        <w:ind w:left="435" w:hanging="140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пайки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монтажных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элементов.</w:t>
      </w:r>
    </w:p>
    <w:p w:rsidR="009C3FBF" w:rsidRDefault="00B43DE4">
      <w:pPr>
        <w:pStyle w:val="1"/>
        <w:spacing w:before="45"/>
        <w:ind w:left="429" w:firstLine="0"/>
        <w:jc w:val="left"/>
      </w:pPr>
      <w:r>
        <w:rPr>
          <w:spacing w:val="-2"/>
        </w:rPr>
        <w:t>уметь:</w:t>
      </w:r>
    </w:p>
    <w:p w:rsidR="009C3FBF" w:rsidRDefault="00B43DE4">
      <w:pPr>
        <w:pStyle w:val="a3"/>
        <w:spacing w:before="39"/>
        <w:ind w:left="616"/>
      </w:pPr>
      <w:r>
        <w:t>-определять</w:t>
      </w:r>
      <w:r>
        <w:rPr>
          <w:spacing w:val="54"/>
        </w:rPr>
        <w:t xml:space="preserve"> </w:t>
      </w:r>
      <w:r>
        <w:t>неисправности</w:t>
      </w:r>
      <w:r>
        <w:rPr>
          <w:spacing w:val="57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работе</w:t>
      </w:r>
      <w:r>
        <w:rPr>
          <w:spacing w:val="53"/>
        </w:rPr>
        <w:t xml:space="preserve"> </w:t>
      </w:r>
      <w:proofErr w:type="spellStart"/>
      <w:r>
        <w:t>обслуживаемогооборудования</w:t>
      </w:r>
      <w:proofErr w:type="spellEnd"/>
      <w:r>
        <w:t>,</w:t>
      </w:r>
      <w:r>
        <w:rPr>
          <w:spacing w:val="-2"/>
        </w:rPr>
        <w:t xml:space="preserve"> </w:t>
      </w:r>
      <w:r>
        <w:t>стендов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приборов;</w:t>
      </w:r>
    </w:p>
    <w:p w:rsidR="009C3FBF" w:rsidRDefault="00B43DE4">
      <w:pPr>
        <w:pStyle w:val="a4"/>
        <w:numPr>
          <w:ilvl w:val="1"/>
          <w:numId w:val="2"/>
        </w:numPr>
        <w:tabs>
          <w:tab w:val="left" w:pos="1358"/>
        </w:tabs>
        <w:spacing w:before="41" w:line="276" w:lineRule="auto"/>
        <w:ind w:right="496" w:firstLine="0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8"/>
          <w:sz w:val="24"/>
        </w:rPr>
        <w:t xml:space="preserve"> </w:t>
      </w:r>
      <w:r>
        <w:rPr>
          <w:sz w:val="24"/>
        </w:rPr>
        <w:t>авиационных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 помощи</w:t>
      </w:r>
      <w:r>
        <w:rPr>
          <w:spacing w:val="40"/>
          <w:sz w:val="24"/>
        </w:rPr>
        <w:t xml:space="preserve"> </w:t>
      </w:r>
      <w:r>
        <w:rPr>
          <w:sz w:val="24"/>
        </w:rPr>
        <w:t>испытательных установок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стендов,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техническойдокументации</w:t>
      </w:r>
      <w:proofErr w:type="spellEnd"/>
      <w:r>
        <w:rPr>
          <w:sz w:val="24"/>
        </w:rPr>
        <w:t>.</w:t>
      </w:r>
    </w:p>
    <w:p w:rsidR="009C3FBF" w:rsidRDefault="00B43DE4">
      <w:pPr>
        <w:pStyle w:val="a4"/>
        <w:numPr>
          <w:ilvl w:val="1"/>
          <w:numId w:val="2"/>
        </w:numPr>
        <w:tabs>
          <w:tab w:val="left" w:pos="909"/>
        </w:tabs>
        <w:spacing w:line="278" w:lineRule="auto"/>
        <w:ind w:right="270" w:firstLine="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80"/>
          <w:sz w:val="24"/>
        </w:rPr>
        <w:t xml:space="preserve"> </w:t>
      </w:r>
      <w:r>
        <w:rPr>
          <w:sz w:val="24"/>
        </w:rPr>
        <w:t>ремонт,</w:t>
      </w:r>
      <w:r>
        <w:rPr>
          <w:spacing w:val="80"/>
          <w:sz w:val="24"/>
        </w:rPr>
        <w:t xml:space="preserve"> </w:t>
      </w:r>
      <w:r>
        <w:rPr>
          <w:sz w:val="24"/>
        </w:rPr>
        <w:t>сборку,</w:t>
      </w:r>
      <w:r>
        <w:rPr>
          <w:spacing w:val="80"/>
          <w:sz w:val="24"/>
        </w:rPr>
        <w:t xml:space="preserve"> </w:t>
      </w:r>
      <w:r>
        <w:rPr>
          <w:sz w:val="24"/>
        </w:rPr>
        <w:t>регулировку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80"/>
          <w:sz w:val="24"/>
        </w:rPr>
        <w:t xml:space="preserve"> </w:t>
      </w:r>
      <w:r>
        <w:rPr>
          <w:sz w:val="24"/>
        </w:rPr>
        <w:t>авиационных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80"/>
          <w:sz w:val="24"/>
        </w:rPr>
        <w:t xml:space="preserve"> </w:t>
      </w:r>
      <w:r>
        <w:rPr>
          <w:sz w:val="24"/>
        </w:rPr>
        <w:t>средней сложно</w:t>
      </w:r>
      <w:r>
        <w:rPr>
          <w:sz w:val="24"/>
        </w:rPr>
        <w:t xml:space="preserve">сти, </w:t>
      </w:r>
      <w:proofErr w:type="spellStart"/>
      <w:r>
        <w:rPr>
          <w:sz w:val="24"/>
        </w:rPr>
        <w:t>кислороднойаппаратуры</w:t>
      </w:r>
      <w:proofErr w:type="spellEnd"/>
      <w:r>
        <w:rPr>
          <w:sz w:val="24"/>
        </w:rPr>
        <w:t xml:space="preserve"> и устрой</w:t>
      </w:r>
      <w:proofErr w:type="gramStart"/>
      <w:r>
        <w:rPr>
          <w:sz w:val="24"/>
        </w:rPr>
        <w:t>ств пр</w:t>
      </w:r>
      <w:proofErr w:type="gramEnd"/>
      <w:r>
        <w:rPr>
          <w:sz w:val="24"/>
        </w:rPr>
        <w:t>отивопожарных систем;</w:t>
      </w:r>
    </w:p>
    <w:p w:rsidR="009C3FBF" w:rsidRDefault="00B43DE4">
      <w:pPr>
        <w:pStyle w:val="a4"/>
        <w:numPr>
          <w:ilvl w:val="1"/>
          <w:numId w:val="2"/>
        </w:numPr>
        <w:tabs>
          <w:tab w:val="left" w:pos="909"/>
        </w:tabs>
        <w:spacing w:line="276" w:lineRule="auto"/>
        <w:ind w:right="269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комплектность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приборного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снятого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летательного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аппарата,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основных неисправностей деталей ремонтируемых авиационных приборов.</w:t>
      </w:r>
    </w:p>
    <w:p w:rsidR="009C3FBF" w:rsidRDefault="00B43DE4">
      <w:pPr>
        <w:pStyle w:val="a4"/>
        <w:numPr>
          <w:ilvl w:val="0"/>
          <w:numId w:val="2"/>
        </w:numPr>
        <w:tabs>
          <w:tab w:val="left" w:pos="615"/>
        </w:tabs>
        <w:spacing w:line="275" w:lineRule="exact"/>
        <w:ind w:left="615" w:hanging="14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пайку</w:t>
      </w:r>
      <w:r>
        <w:rPr>
          <w:spacing w:val="-9"/>
          <w:sz w:val="24"/>
        </w:rPr>
        <w:t xml:space="preserve"> </w:t>
      </w:r>
      <w:r>
        <w:rPr>
          <w:sz w:val="24"/>
        </w:rPr>
        <w:t>монтажных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проводов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радиоэлементов;</w:t>
      </w:r>
    </w:p>
    <w:p w:rsidR="009C3FBF" w:rsidRDefault="00B43DE4">
      <w:pPr>
        <w:pStyle w:val="a4"/>
        <w:numPr>
          <w:ilvl w:val="0"/>
          <w:numId w:val="2"/>
        </w:numPr>
        <w:tabs>
          <w:tab w:val="left" w:pos="615"/>
        </w:tabs>
        <w:spacing w:before="36"/>
        <w:ind w:left="615" w:hanging="14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12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14"/>
          <w:sz w:val="24"/>
        </w:rPr>
        <w:t xml:space="preserve"> </w:t>
      </w:r>
      <w:r>
        <w:rPr>
          <w:sz w:val="24"/>
        </w:rPr>
        <w:t>слесарно-монтажные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9C3FBF" w:rsidRDefault="00B43DE4">
      <w:pPr>
        <w:pStyle w:val="a3"/>
        <w:spacing w:before="43"/>
        <w:ind w:left="616"/>
      </w:pPr>
      <w:r>
        <w:t>–</w:t>
      </w:r>
      <w:r>
        <w:rPr>
          <w:spacing w:val="-10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ремонт,</w:t>
      </w:r>
      <w:r>
        <w:rPr>
          <w:spacing w:val="-6"/>
        </w:rPr>
        <w:t xml:space="preserve"> </w:t>
      </w:r>
      <w:r>
        <w:t>сборку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испытание</w:t>
      </w:r>
      <w:r>
        <w:rPr>
          <w:spacing w:val="-7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rPr>
          <w:spacing w:val="-2"/>
        </w:rPr>
        <w:t>приборов;</w:t>
      </w:r>
    </w:p>
    <w:p w:rsidR="009C3FBF" w:rsidRDefault="00B43DE4">
      <w:pPr>
        <w:pStyle w:val="a3"/>
        <w:tabs>
          <w:tab w:val="left" w:pos="909"/>
        </w:tabs>
        <w:spacing w:before="41"/>
        <w:ind w:left="616"/>
      </w:pPr>
      <w:r>
        <w:rPr>
          <w:spacing w:val="-10"/>
        </w:rPr>
        <w:t>-</w:t>
      </w:r>
      <w:r>
        <w:tab/>
        <w:t>выполнять</w:t>
      </w:r>
      <w:r>
        <w:rPr>
          <w:spacing w:val="-2"/>
        </w:rPr>
        <w:t xml:space="preserve"> </w:t>
      </w:r>
      <w:r>
        <w:t>пайку</w:t>
      </w:r>
      <w:r>
        <w:rPr>
          <w:spacing w:val="-6"/>
        </w:rPr>
        <w:t xml:space="preserve"> </w:t>
      </w:r>
      <w:r>
        <w:t>мягкими</w:t>
      </w:r>
      <w:r>
        <w:rPr>
          <w:spacing w:val="-1"/>
        </w:rPr>
        <w:t xml:space="preserve"> </w:t>
      </w:r>
      <w:r>
        <w:t>припоями, распайку</w:t>
      </w:r>
      <w:r>
        <w:rPr>
          <w:spacing w:val="-7"/>
        </w:rPr>
        <w:t xml:space="preserve"> </w:t>
      </w:r>
      <w:proofErr w:type="spellStart"/>
      <w:r>
        <w:t>отдельныхэлементов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электросхем</w:t>
      </w:r>
      <w:proofErr w:type="spellEnd"/>
      <w:r>
        <w:rPr>
          <w:spacing w:val="-2"/>
        </w:rPr>
        <w:t>.</w:t>
      </w:r>
    </w:p>
    <w:p w:rsidR="009C3FBF" w:rsidRDefault="00B43DE4">
      <w:pPr>
        <w:pStyle w:val="a4"/>
        <w:numPr>
          <w:ilvl w:val="0"/>
          <w:numId w:val="2"/>
        </w:numPr>
        <w:tabs>
          <w:tab w:val="left" w:pos="615"/>
        </w:tabs>
        <w:spacing w:before="41"/>
        <w:ind w:left="615" w:hanging="14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7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9C3FBF" w:rsidRDefault="00B43DE4">
      <w:pPr>
        <w:pStyle w:val="a4"/>
        <w:numPr>
          <w:ilvl w:val="0"/>
          <w:numId w:val="2"/>
        </w:numPr>
        <w:tabs>
          <w:tab w:val="left" w:pos="615"/>
        </w:tabs>
        <w:spacing w:before="40"/>
        <w:ind w:left="615" w:hanging="14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9C3FBF" w:rsidRDefault="00B43DE4">
      <w:pPr>
        <w:pStyle w:val="a3"/>
        <w:spacing w:before="44"/>
        <w:ind w:left="295"/>
      </w:pPr>
      <w:r>
        <w:t>-</w:t>
      </w:r>
      <w:r>
        <w:rPr>
          <w:spacing w:val="-2"/>
        </w:rPr>
        <w:t xml:space="preserve"> </w:t>
      </w:r>
      <w:r>
        <w:t>планировать</w:t>
      </w:r>
      <w:r>
        <w:rPr>
          <w:spacing w:val="-9"/>
        </w:rPr>
        <w:t xml:space="preserve"> </w:t>
      </w:r>
      <w:r>
        <w:t>процесс</w:t>
      </w:r>
      <w:r>
        <w:rPr>
          <w:spacing w:val="-7"/>
        </w:rPr>
        <w:t xml:space="preserve"> </w:t>
      </w:r>
      <w:r>
        <w:rPr>
          <w:spacing w:val="-2"/>
        </w:rPr>
        <w:t>поиска.</w:t>
      </w:r>
    </w:p>
    <w:p w:rsidR="009C3FBF" w:rsidRDefault="009C3FBF">
      <w:pPr>
        <w:pStyle w:val="a3"/>
        <w:spacing w:before="86"/>
        <w:ind w:left="0"/>
      </w:pPr>
    </w:p>
    <w:p w:rsidR="009C3FBF" w:rsidRDefault="00B43DE4">
      <w:pPr>
        <w:pStyle w:val="1"/>
        <w:numPr>
          <w:ilvl w:val="0"/>
          <w:numId w:val="1"/>
        </w:numPr>
        <w:tabs>
          <w:tab w:val="left" w:pos="806"/>
        </w:tabs>
        <w:spacing w:before="0"/>
        <w:ind w:left="806" w:hanging="475"/>
        <w:jc w:val="left"/>
      </w:pPr>
      <w:r>
        <w:t xml:space="preserve">Задачи </w:t>
      </w:r>
      <w:r>
        <w:rPr>
          <w:spacing w:val="-2"/>
        </w:rPr>
        <w:t>практики</w:t>
      </w:r>
    </w:p>
    <w:p w:rsidR="009C3FBF" w:rsidRDefault="00B43DE4">
      <w:pPr>
        <w:pStyle w:val="a3"/>
        <w:spacing w:before="36"/>
        <w:ind w:left="993"/>
      </w:pPr>
      <w:r>
        <w:t>Для</w:t>
      </w:r>
      <w:r>
        <w:rPr>
          <w:spacing w:val="75"/>
        </w:rPr>
        <w:t xml:space="preserve"> </w:t>
      </w:r>
      <w:r>
        <w:t>достижения</w:t>
      </w:r>
      <w:r>
        <w:rPr>
          <w:spacing w:val="79"/>
        </w:rPr>
        <w:t xml:space="preserve"> </w:t>
      </w:r>
      <w:r>
        <w:t>цели</w:t>
      </w:r>
      <w:r>
        <w:rPr>
          <w:spacing w:val="76"/>
        </w:rPr>
        <w:t xml:space="preserve"> </w:t>
      </w:r>
      <w:r>
        <w:t>производственной</w:t>
      </w:r>
      <w:r>
        <w:rPr>
          <w:spacing w:val="51"/>
          <w:w w:val="150"/>
        </w:rPr>
        <w:t xml:space="preserve"> </w:t>
      </w:r>
      <w:r>
        <w:t>практики</w:t>
      </w:r>
      <w:r>
        <w:rPr>
          <w:spacing w:val="50"/>
          <w:w w:val="150"/>
        </w:rPr>
        <w:t xml:space="preserve"> </w:t>
      </w:r>
      <w:r>
        <w:t>должны</w:t>
      </w:r>
      <w:r>
        <w:rPr>
          <w:spacing w:val="78"/>
        </w:rPr>
        <w:t xml:space="preserve"> </w:t>
      </w:r>
      <w:r>
        <w:t>быть</w:t>
      </w:r>
      <w:r>
        <w:rPr>
          <w:spacing w:val="77"/>
        </w:rPr>
        <w:t xml:space="preserve"> </w:t>
      </w:r>
      <w:r>
        <w:t>решены</w:t>
      </w:r>
      <w:r>
        <w:rPr>
          <w:spacing w:val="78"/>
        </w:rPr>
        <w:t xml:space="preserve"> </w:t>
      </w:r>
      <w:r>
        <w:rPr>
          <w:spacing w:val="-2"/>
        </w:rPr>
        <w:t>следующие</w:t>
      </w:r>
    </w:p>
    <w:p w:rsidR="009C3FBF" w:rsidRDefault="00B43DE4">
      <w:pPr>
        <w:pStyle w:val="1"/>
        <w:spacing w:before="44"/>
        <w:ind w:left="429" w:firstLine="0"/>
        <w:jc w:val="left"/>
        <w:rPr>
          <w:b w:val="0"/>
        </w:rPr>
      </w:pPr>
      <w:r>
        <w:rPr>
          <w:spacing w:val="-2"/>
        </w:rPr>
        <w:t>задачи</w:t>
      </w:r>
      <w:r>
        <w:rPr>
          <w:b w:val="0"/>
          <w:spacing w:val="-2"/>
        </w:rPr>
        <w:t>:</w:t>
      </w:r>
    </w:p>
    <w:p w:rsidR="009C3FBF" w:rsidRDefault="00B43DE4">
      <w:pPr>
        <w:pStyle w:val="a3"/>
        <w:spacing w:before="40"/>
        <w:ind w:left="429"/>
      </w:pPr>
      <w:r>
        <w:t>-изучение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предприятия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rPr>
          <w:spacing w:val="-2"/>
        </w:rPr>
        <w:t>подразделений;</w:t>
      </w:r>
    </w:p>
    <w:p w:rsidR="009C3FBF" w:rsidRDefault="00B43DE4">
      <w:pPr>
        <w:pStyle w:val="a3"/>
        <w:spacing w:before="41" w:line="276" w:lineRule="auto"/>
        <w:ind w:left="429"/>
      </w:pPr>
      <w:r>
        <w:t>-участие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конструкторских,</w:t>
      </w:r>
      <w:r>
        <w:rPr>
          <w:spacing w:val="40"/>
        </w:rPr>
        <w:t xml:space="preserve"> </w:t>
      </w:r>
      <w:r>
        <w:t>технологических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исследовательских</w:t>
      </w:r>
      <w:r>
        <w:rPr>
          <w:spacing w:val="40"/>
        </w:rPr>
        <w:t xml:space="preserve"> </w:t>
      </w:r>
      <w:r>
        <w:t>разработках</w:t>
      </w:r>
      <w:r>
        <w:rPr>
          <w:spacing w:val="40"/>
        </w:rPr>
        <w:t xml:space="preserve"> </w:t>
      </w:r>
      <w:r>
        <w:t>предприятия (организации, учреждения);</w:t>
      </w:r>
    </w:p>
    <w:p w:rsidR="009C3FBF" w:rsidRDefault="00B43DE4">
      <w:pPr>
        <w:pStyle w:val="a3"/>
        <w:spacing w:before="2" w:line="276" w:lineRule="auto"/>
        <w:ind w:left="429"/>
      </w:pPr>
      <w:r>
        <w:t>-приобретение</w:t>
      </w:r>
      <w:r>
        <w:rPr>
          <w:spacing w:val="80"/>
        </w:rPr>
        <w:t xml:space="preserve"> </w:t>
      </w:r>
      <w:r>
        <w:t>практических</w:t>
      </w:r>
      <w:r>
        <w:rPr>
          <w:spacing w:val="80"/>
        </w:rPr>
        <w:t xml:space="preserve"> </w:t>
      </w:r>
      <w:r>
        <w:t>навыков</w:t>
      </w:r>
      <w:r>
        <w:rPr>
          <w:spacing w:val="80"/>
        </w:rPr>
        <w:t xml:space="preserve"> </w:t>
      </w:r>
      <w:r>
        <w:t>разработки</w:t>
      </w:r>
      <w:r>
        <w:rPr>
          <w:spacing w:val="80"/>
        </w:rPr>
        <w:t xml:space="preserve"> </w:t>
      </w:r>
      <w:r>
        <w:t>технологических</w:t>
      </w:r>
      <w:r>
        <w:rPr>
          <w:spacing w:val="80"/>
        </w:rPr>
        <w:t xml:space="preserve"> </w:t>
      </w:r>
      <w:r>
        <w:t>процессов.</w:t>
      </w:r>
      <w:r>
        <w:rPr>
          <w:spacing w:val="80"/>
        </w:rPr>
        <w:t xml:space="preserve"> </w:t>
      </w:r>
      <w:r>
        <w:t xml:space="preserve">Конкретное содержание разделов практики определяется темой </w:t>
      </w:r>
      <w:proofErr w:type="spellStart"/>
      <w:r>
        <w:t>дипломнойработы</w:t>
      </w:r>
      <w:proofErr w:type="spellEnd"/>
      <w:r>
        <w:t>.</w:t>
      </w:r>
    </w:p>
    <w:p w:rsidR="009C3FBF" w:rsidRDefault="00B43DE4">
      <w:pPr>
        <w:pStyle w:val="a3"/>
        <w:spacing w:line="276" w:lineRule="auto"/>
        <w:ind w:left="429" w:firstLine="564"/>
      </w:pPr>
      <w:r>
        <w:t>Процесс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практики</w:t>
      </w:r>
      <w:r>
        <w:rPr>
          <w:spacing w:val="40"/>
        </w:rPr>
        <w:t xml:space="preserve"> </w:t>
      </w:r>
      <w:r>
        <w:t>направлен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закрепление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профессиональных компетенций в соответствии с ФГОС СПО по специальности.</w:t>
      </w:r>
    </w:p>
    <w:p w:rsidR="009C3FBF" w:rsidRDefault="009C3FBF">
      <w:pPr>
        <w:pStyle w:val="a3"/>
        <w:spacing w:line="276" w:lineRule="auto"/>
        <w:sectPr w:rsidR="009C3FBF">
          <w:pgSz w:w="11920" w:h="16850"/>
          <w:pgMar w:top="840" w:right="283" w:bottom="280" w:left="850" w:header="720" w:footer="720" w:gutter="0"/>
          <w:cols w:space="720"/>
        </w:sectPr>
      </w:pPr>
    </w:p>
    <w:p w:rsidR="009C3FBF" w:rsidRDefault="00B43DE4">
      <w:pPr>
        <w:pStyle w:val="1"/>
        <w:numPr>
          <w:ilvl w:val="0"/>
          <w:numId w:val="1"/>
        </w:numPr>
        <w:tabs>
          <w:tab w:val="left" w:pos="1629"/>
        </w:tabs>
        <w:spacing w:before="77"/>
        <w:ind w:left="1629" w:hanging="873"/>
        <w:jc w:val="both"/>
      </w:pPr>
      <w:r>
        <w:lastRenderedPageBreak/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9C3FBF" w:rsidRDefault="00B43DE4">
      <w:pPr>
        <w:pStyle w:val="a3"/>
        <w:spacing w:before="36" w:line="276" w:lineRule="auto"/>
        <w:ind w:left="429" w:right="411" w:firstLine="708"/>
        <w:jc w:val="both"/>
      </w:pPr>
      <w:r>
        <w:t xml:space="preserve">Производственная практика проводится с </w:t>
      </w:r>
      <w:proofErr w:type="gramStart"/>
      <w:r>
        <w:t>обучающимися</w:t>
      </w:r>
      <w:proofErr w:type="gramEnd"/>
      <w:r>
        <w:t xml:space="preserve"> в организациях разл</w:t>
      </w:r>
      <w:r>
        <w:t xml:space="preserve">ичных организационно-правовых форм собственности, на основе прямых договоров, заключённых между организацией, куда направляются обучающиеся </w:t>
      </w:r>
      <w:proofErr w:type="spellStart"/>
      <w:r>
        <w:t>иколледжем</w:t>
      </w:r>
      <w:proofErr w:type="spellEnd"/>
      <w:r>
        <w:t>.</w:t>
      </w:r>
    </w:p>
    <w:p w:rsidR="009C3FBF" w:rsidRDefault="00B43DE4">
      <w:pPr>
        <w:pStyle w:val="a3"/>
        <w:spacing w:before="1"/>
        <w:ind w:left="1137"/>
        <w:jc w:val="both"/>
      </w:pPr>
      <w:r>
        <w:t>В качестве</w:t>
      </w:r>
      <w:r>
        <w:rPr>
          <w:spacing w:val="6"/>
        </w:rPr>
        <w:t xml:space="preserve"> </w:t>
      </w:r>
      <w:r>
        <w:t>баз</w:t>
      </w:r>
      <w:r>
        <w:rPr>
          <w:spacing w:val="7"/>
        </w:rPr>
        <w:t xml:space="preserve"> </w:t>
      </w:r>
      <w:r>
        <w:t>практики</w:t>
      </w:r>
      <w:r>
        <w:rPr>
          <w:spacing w:val="10"/>
        </w:rPr>
        <w:t xml:space="preserve"> </w:t>
      </w:r>
      <w:r>
        <w:t>выбираются</w:t>
      </w:r>
      <w:r>
        <w:rPr>
          <w:spacing w:val="9"/>
        </w:rPr>
        <w:t xml:space="preserve"> </w:t>
      </w:r>
      <w:r>
        <w:t>организации,</w:t>
      </w:r>
      <w:r>
        <w:rPr>
          <w:spacing w:val="5"/>
        </w:rPr>
        <w:t xml:space="preserve"> </w:t>
      </w:r>
      <w:r>
        <w:t>отвечающие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следующимтребованиям</w:t>
      </w:r>
      <w:proofErr w:type="spellEnd"/>
      <w:r>
        <w:rPr>
          <w:spacing w:val="-2"/>
        </w:rPr>
        <w:t>:</w:t>
      </w:r>
    </w:p>
    <w:p w:rsidR="009C3FBF" w:rsidRDefault="00B43DE4">
      <w:pPr>
        <w:pStyle w:val="a4"/>
        <w:numPr>
          <w:ilvl w:val="0"/>
          <w:numId w:val="3"/>
        </w:numPr>
        <w:tabs>
          <w:tab w:val="left" w:pos="591"/>
        </w:tabs>
        <w:spacing w:before="39"/>
        <w:ind w:left="591" w:hanging="167"/>
        <w:rPr>
          <w:sz w:val="24"/>
        </w:rPr>
      </w:pPr>
      <w:r>
        <w:rPr>
          <w:sz w:val="24"/>
        </w:rPr>
        <w:t>соответствовать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специал</w:t>
      </w:r>
      <w:r>
        <w:rPr>
          <w:sz w:val="24"/>
        </w:rPr>
        <w:t>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0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виду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:rsidR="009C3FBF" w:rsidRDefault="00B43DE4">
      <w:pPr>
        <w:pStyle w:val="a4"/>
        <w:numPr>
          <w:ilvl w:val="0"/>
          <w:numId w:val="3"/>
        </w:numPr>
        <w:tabs>
          <w:tab w:val="left" w:pos="591"/>
        </w:tabs>
        <w:spacing w:before="33"/>
        <w:ind w:left="591" w:hanging="167"/>
        <w:rPr>
          <w:sz w:val="24"/>
        </w:rPr>
      </w:pPr>
      <w:r>
        <w:rPr>
          <w:sz w:val="24"/>
        </w:rPr>
        <w:t>иметь</w:t>
      </w:r>
      <w:r>
        <w:rPr>
          <w:spacing w:val="-1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:rsidR="009C3FBF" w:rsidRDefault="00B43DE4">
      <w:pPr>
        <w:pStyle w:val="a4"/>
        <w:numPr>
          <w:ilvl w:val="0"/>
          <w:numId w:val="3"/>
        </w:numPr>
        <w:tabs>
          <w:tab w:val="left" w:pos="788"/>
        </w:tabs>
        <w:spacing w:before="31"/>
        <w:ind w:left="788" w:hanging="359"/>
        <w:rPr>
          <w:sz w:val="24"/>
        </w:rPr>
      </w:pPr>
      <w:r>
        <w:rPr>
          <w:sz w:val="24"/>
        </w:rPr>
        <w:t>располагать</w:t>
      </w:r>
      <w:r>
        <w:rPr>
          <w:spacing w:val="54"/>
          <w:sz w:val="24"/>
        </w:rPr>
        <w:t xml:space="preserve"> </w:t>
      </w:r>
      <w:r>
        <w:rPr>
          <w:sz w:val="24"/>
        </w:rPr>
        <w:t>квалифицированными</w:t>
      </w:r>
      <w:r>
        <w:rPr>
          <w:spacing w:val="59"/>
          <w:sz w:val="24"/>
        </w:rPr>
        <w:t xml:space="preserve"> </w:t>
      </w:r>
      <w:r>
        <w:rPr>
          <w:sz w:val="24"/>
        </w:rPr>
        <w:t>кадрами</w:t>
      </w:r>
      <w:r>
        <w:rPr>
          <w:spacing w:val="53"/>
          <w:sz w:val="24"/>
        </w:rPr>
        <w:t xml:space="preserve"> </w:t>
      </w: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56"/>
          <w:sz w:val="24"/>
        </w:rPr>
        <w:t xml:space="preserve"> </w:t>
      </w:r>
      <w:proofErr w:type="spellStart"/>
      <w:r>
        <w:rPr>
          <w:spacing w:val="-2"/>
          <w:sz w:val="24"/>
        </w:rPr>
        <w:t>практикойобучающихся</w:t>
      </w:r>
      <w:proofErr w:type="spellEnd"/>
      <w:r>
        <w:rPr>
          <w:spacing w:val="-2"/>
          <w:sz w:val="24"/>
        </w:rPr>
        <w:t>.</w:t>
      </w:r>
    </w:p>
    <w:p w:rsidR="009C3FBF" w:rsidRDefault="00B43DE4">
      <w:pPr>
        <w:pStyle w:val="a3"/>
        <w:spacing w:before="35" w:line="276" w:lineRule="auto"/>
        <w:ind w:left="429" w:right="417" w:firstLine="708"/>
        <w:jc w:val="both"/>
      </w:pPr>
      <w:r>
        <w:t>При наличии вакантных должностей обучающиеся зачисляются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них,</w:t>
      </w:r>
      <w:r>
        <w:rPr>
          <w:spacing w:val="-6"/>
        </w:rPr>
        <w:t xml:space="preserve"> </w:t>
      </w:r>
      <w:r>
        <w:t xml:space="preserve">если </w:t>
      </w:r>
      <w:r>
        <w:t>работа соответствует требованиям программы практики.</w:t>
      </w:r>
    </w:p>
    <w:p w:rsidR="009C3FBF" w:rsidRDefault="00B43DE4">
      <w:pPr>
        <w:pStyle w:val="a3"/>
        <w:spacing w:before="2" w:line="276" w:lineRule="auto"/>
        <w:ind w:left="429" w:right="416" w:firstLine="708"/>
        <w:jc w:val="both"/>
      </w:pPr>
      <w:r>
        <w:t xml:space="preserve">Основной формой прохождения производственной практики является непосредственное участие </w:t>
      </w:r>
      <w:proofErr w:type="gramStart"/>
      <w:r>
        <w:t>обучающихся</w:t>
      </w:r>
      <w:proofErr w:type="gramEnd"/>
      <w:r>
        <w:t xml:space="preserve"> в организационном процессе </w:t>
      </w:r>
      <w:proofErr w:type="spellStart"/>
      <w:r>
        <w:t>конкретнойорганизации</w:t>
      </w:r>
      <w:proofErr w:type="spellEnd"/>
      <w:r>
        <w:t>.</w:t>
      </w:r>
    </w:p>
    <w:p w:rsidR="009C3FBF" w:rsidRDefault="00B43DE4">
      <w:pPr>
        <w:pStyle w:val="a3"/>
        <w:spacing w:line="276" w:lineRule="auto"/>
        <w:ind w:left="429" w:right="409" w:firstLine="708"/>
        <w:jc w:val="both"/>
      </w:pPr>
      <w:r>
        <w:t xml:space="preserve">Как исключение проведение производственной практики </w:t>
      </w:r>
      <w:r>
        <w:t>возможно в структурных подразделениях колледжа: слесарных мастерских, учебная авиационно-техническая база колледжа, оснащённая необходимыми средствами для проведения практики.</w:t>
      </w:r>
    </w:p>
    <w:p w:rsidR="009C3FBF" w:rsidRDefault="00B43DE4">
      <w:pPr>
        <w:pStyle w:val="a3"/>
        <w:spacing w:line="276" w:lineRule="auto"/>
        <w:ind w:left="429" w:right="418" w:firstLine="708"/>
        <w:jc w:val="both"/>
      </w:pPr>
      <w:r>
        <w:t>Производственная практика проводится концентрированно в рамках каждого профессио</w:t>
      </w:r>
      <w:r>
        <w:t>нального модуля.</w:t>
      </w:r>
    </w:p>
    <w:p w:rsidR="009C3FBF" w:rsidRDefault="00B43DE4">
      <w:pPr>
        <w:pStyle w:val="a3"/>
        <w:spacing w:line="278" w:lineRule="auto"/>
        <w:ind w:left="429" w:right="420" w:firstLine="708"/>
        <w:jc w:val="both"/>
      </w:pPr>
      <w:r>
        <w:t xml:space="preserve">Содержание производственной практики определяется программой производственной </w:t>
      </w:r>
      <w:r>
        <w:rPr>
          <w:spacing w:val="-2"/>
        </w:rPr>
        <w:t>практики.</w:t>
      </w:r>
    </w:p>
    <w:p w:rsidR="009C3FBF" w:rsidRDefault="009C3FBF">
      <w:pPr>
        <w:pStyle w:val="a3"/>
        <w:spacing w:before="39"/>
        <w:ind w:left="0"/>
      </w:pPr>
    </w:p>
    <w:p w:rsidR="009C3FBF" w:rsidRDefault="00B43DE4">
      <w:pPr>
        <w:pStyle w:val="1"/>
        <w:numPr>
          <w:ilvl w:val="0"/>
          <w:numId w:val="1"/>
        </w:numPr>
        <w:tabs>
          <w:tab w:val="left" w:pos="805"/>
        </w:tabs>
        <w:ind w:left="805" w:hanging="474"/>
        <w:jc w:val="both"/>
      </w:pPr>
      <w:r>
        <w:t>Перечень</w:t>
      </w:r>
      <w:r>
        <w:rPr>
          <w:spacing w:val="-3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rPr>
          <w:spacing w:val="-2"/>
        </w:rPr>
        <w:t>результатов</w:t>
      </w:r>
    </w:p>
    <w:p w:rsidR="009C3FBF" w:rsidRDefault="00B43DE4">
      <w:pPr>
        <w:pStyle w:val="a3"/>
        <w:spacing w:before="36" w:line="276" w:lineRule="auto"/>
        <w:ind w:left="429" w:right="405"/>
        <w:jc w:val="both"/>
      </w:pPr>
      <w:r>
        <w:t xml:space="preserve">Результатом освоения программы производственной практики является </w:t>
      </w:r>
      <w:proofErr w:type="spellStart"/>
      <w:r>
        <w:t>сформированность</w:t>
      </w:r>
      <w:proofErr w:type="spellEnd"/>
      <w:r>
        <w:t xml:space="preserve"> у обучающихся</w:t>
      </w:r>
      <w:r>
        <w:rPr>
          <w:spacing w:val="-2"/>
        </w:rPr>
        <w:t xml:space="preserve"> </w:t>
      </w:r>
      <w:r>
        <w:t>профессиональных и о</w:t>
      </w:r>
      <w:r>
        <w:t>бщих компетенций в рамках</w:t>
      </w:r>
      <w:r>
        <w:rPr>
          <w:spacing w:val="-1"/>
        </w:rPr>
        <w:t xml:space="preserve"> </w:t>
      </w:r>
      <w:r>
        <w:t>модулей ППССЗ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основным видам профессиональной деятельности:</w:t>
      </w:r>
    </w:p>
    <w:p w:rsidR="009C3FBF" w:rsidRDefault="00B43DE4">
      <w:pPr>
        <w:pStyle w:val="a3"/>
        <w:spacing w:after="47"/>
        <w:ind w:left="429"/>
        <w:jc w:val="both"/>
      </w:pPr>
      <w:r>
        <w:t>-дистанционное</w:t>
      </w:r>
      <w:r>
        <w:rPr>
          <w:spacing w:val="-15"/>
        </w:rPr>
        <w:t xml:space="preserve"> </w:t>
      </w:r>
      <w:r>
        <w:t>пилотирование</w:t>
      </w:r>
      <w:r>
        <w:rPr>
          <w:spacing w:val="-13"/>
        </w:rPr>
        <w:t xml:space="preserve"> </w:t>
      </w:r>
      <w:r>
        <w:t>беспилотных</w:t>
      </w:r>
      <w:r>
        <w:rPr>
          <w:spacing w:val="-10"/>
        </w:rPr>
        <w:t xml:space="preserve"> </w:t>
      </w:r>
      <w:r>
        <w:t>воздушных</w:t>
      </w:r>
      <w:r>
        <w:rPr>
          <w:spacing w:val="-11"/>
        </w:rPr>
        <w:t xml:space="preserve"> </w:t>
      </w:r>
      <w:r>
        <w:t>судов</w:t>
      </w:r>
      <w:r>
        <w:rPr>
          <w:spacing w:val="-15"/>
        </w:rPr>
        <w:t xml:space="preserve"> </w:t>
      </w:r>
      <w:r>
        <w:t>смешанного</w:t>
      </w:r>
      <w:r>
        <w:rPr>
          <w:spacing w:val="-9"/>
        </w:rPr>
        <w:t xml:space="preserve"> </w:t>
      </w:r>
      <w:r>
        <w:rPr>
          <w:spacing w:val="-2"/>
        </w:rPr>
        <w:t>типа.</w:t>
      </w:r>
    </w:p>
    <w:tbl>
      <w:tblPr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9287"/>
      </w:tblGrid>
      <w:tr w:rsidR="009C3FBF">
        <w:trPr>
          <w:trHeight w:val="318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9C3FBF">
        <w:trPr>
          <w:trHeight w:val="633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0" w:lineRule="exact"/>
              <w:ind w:left="302"/>
              <w:rPr>
                <w:sz w:val="24"/>
              </w:rPr>
            </w:pPr>
            <w:r>
              <w:rPr>
                <w:spacing w:val="-5"/>
                <w:sz w:val="24"/>
              </w:rPr>
              <w:t>ВД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или нескольким профессиям рабочих, должностям служащих</w:t>
            </w:r>
          </w:p>
        </w:tc>
      </w:tr>
      <w:tr w:rsidR="009C3FBF">
        <w:trPr>
          <w:trHeight w:val="319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5.1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сложности</w:t>
            </w:r>
          </w:p>
        </w:tc>
      </w:tr>
      <w:tr w:rsidR="009C3FBF">
        <w:trPr>
          <w:trHeight w:val="635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5.2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ремонтируемых</w:t>
            </w:r>
          </w:p>
          <w:p w:rsidR="009C3FBF" w:rsidRDefault="00B43DE4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авиационных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</w:p>
        </w:tc>
      </w:tr>
      <w:tr w:rsidR="009C3FBF">
        <w:trPr>
          <w:trHeight w:val="633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5.3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ремонт,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доводку,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авиационных</w:t>
            </w:r>
            <w:proofErr w:type="gramEnd"/>
          </w:p>
          <w:p w:rsidR="009C3FBF" w:rsidRDefault="00B43DE4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приборов</w:t>
            </w:r>
          </w:p>
        </w:tc>
      </w:tr>
      <w:tr w:rsidR="009C3FBF">
        <w:trPr>
          <w:trHeight w:val="635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5.4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слесарно-монтажные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пайку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мягкими</w:t>
            </w:r>
            <w:proofErr w:type="gramEnd"/>
          </w:p>
          <w:p w:rsidR="009C3FBF" w:rsidRDefault="00B43DE4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припоями,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распайку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электросхем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9C3FBF">
        <w:trPr>
          <w:trHeight w:val="635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5" w:lineRule="exact"/>
              <w:ind w:left="12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0" w:lineRule="exact"/>
              <w:ind w:left="136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рименительно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9C3FBF" w:rsidRDefault="00B43DE4">
            <w:pPr>
              <w:pStyle w:val="TableParagraph"/>
              <w:spacing w:before="41"/>
              <w:ind w:left="136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контекстам;</w:t>
            </w:r>
          </w:p>
        </w:tc>
      </w:tr>
      <w:tr w:rsidR="009C3FBF">
        <w:trPr>
          <w:trHeight w:val="952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5" w:lineRule="exact"/>
              <w:ind w:left="12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2.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tabs>
                <w:tab w:val="left" w:pos="1785"/>
                <w:tab w:val="left" w:pos="5148"/>
                <w:tab w:val="left" w:pos="6176"/>
              </w:tabs>
              <w:spacing w:line="276" w:lineRule="auto"/>
              <w:ind w:left="136" w:right="131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9C3FBF" w:rsidRDefault="00B43DE4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</w:tr>
      <w:tr w:rsidR="009C3FBF">
        <w:trPr>
          <w:trHeight w:val="950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5" w:lineRule="exact"/>
              <w:ind w:left="12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6" w:lineRule="auto"/>
              <w:ind w:left="136"/>
              <w:rPr>
                <w:sz w:val="24"/>
              </w:rPr>
            </w:pPr>
            <w:r>
              <w:rPr>
                <w:sz w:val="24"/>
              </w:rPr>
              <w:t xml:space="preserve">Планировать и реализовывать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личностное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9C3FBF" w:rsidRDefault="00B43DE4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ситуациях;</w:t>
            </w:r>
          </w:p>
        </w:tc>
      </w:tr>
      <w:tr w:rsidR="009C3FBF">
        <w:trPr>
          <w:trHeight w:val="635"/>
        </w:trPr>
        <w:tc>
          <w:tcPr>
            <w:tcW w:w="922" w:type="dxa"/>
          </w:tcPr>
          <w:p w:rsidR="009C3FBF" w:rsidRDefault="00B43DE4">
            <w:pPr>
              <w:pStyle w:val="TableParagraph"/>
              <w:spacing w:before="1"/>
              <w:ind w:left="12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3" w:lineRule="exact"/>
              <w:ind w:left="136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команде;</w:t>
            </w:r>
          </w:p>
        </w:tc>
      </w:tr>
    </w:tbl>
    <w:p w:rsidR="009C3FBF" w:rsidRDefault="009C3FBF">
      <w:pPr>
        <w:pStyle w:val="TableParagraph"/>
        <w:spacing w:line="273" w:lineRule="exact"/>
        <w:rPr>
          <w:sz w:val="24"/>
        </w:rPr>
        <w:sectPr w:rsidR="009C3FBF">
          <w:pgSz w:w="11920" w:h="16850"/>
          <w:pgMar w:top="1160" w:right="283" w:bottom="635" w:left="850" w:header="720" w:footer="720" w:gutter="0"/>
          <w:cols w:space="720"/>
        </w:sectPr>
      </w:pPr>
    </w:p>
    <w:tbl>
      <w:tblPr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9287"/>
      </w:tblGrid>
      <w:tr w:rsidR="009C3FBF">
        <w:trPr>
          <w:trHeight w:val="952"/>
        </w:trPr>
        <w:tc>
          <w:tcPr>
            <w:tcW w:w="922" w:type="dxa"/>
          </w:tcPr>
          <w:p w:rsidR="009C3FBF" w:rsidRDefault="00B43DE4">
            <w:pPr>
              <w:pStyle w:val="TableParagraph"/>
              <w:spacing w:before="1"/>
              <w:ind w:left="2" w:right="57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lastRenderedPageBreak/>
              <w:t>ОК</w:t>
            </w:r>
            <w:proofErr w:type="gramEnd"/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5.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3" w:lineRule="exact"/>
              <w:ind w:left="13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  <w:p w:rsidR="009C3FBF" w:rsidRDefault="00B43DE4">
            <w:pPr>
              <w:pStyle w:val="TableParagraph"/>
              <w:spacing w:before="7" w:line="310" w:lineRule="atLeast"/>
              <w:ind w:left="136" w:right="1310"/>
              <w:rPr>
                <w:sz w:val="24"/>
              </w:rPr>
            </w:pPr>
            <w:r>
              <w:rPr>
                <w:sz w:val="24"/>
              </w:rPr>
              <w:t xml:space="preserve">Российской Федерации с учетом особенностей социального и культурного </w:t>
            </w:r>
            <w:r>
              <w:rPr>
                <w:spacing w:val="-2"/>
                <w:sz w:val="24"/>
              </w:rPr>
              <w:t>контекста;</w:t>
            </w:r>
          </w:p>
        </w:tc>
      </w:tr>
      <w:tr w:rsidR="009C3FBF">
        <w:trPr>
          <w:trHeight w:val="1269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5" w:lineRule="exact"/>
              <w:ind w:left="0" w:right="57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6" w:lineRule="auto"/>
              <w:ind w:left="136" w:right="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гражданско-патриотическую позицию, </w:t>
            </w:r>
            <w:r>
              <w:rPr>
                <w:sz w:val="24"/>
              </w:rPr>
              <w:t>демонстрировать осознанное поведение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том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числе с учетом гармонизации межнациональных и межрелигиозных отношений,</w:t>
            </w:r>
          </w:p>
          <w:p w:rsidR="009C3FBF" w:rsidRDefault="00B43DE4">
            <w:pPr>
              <w:pStyle w:val="TableParagraph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поведения;</w:t>
            </w:r>
          </w:p>
        </w:tc>
      </w:tr>
      <w:tr w:rsidR="009C3FBF">
        <w:trPr>
          <w:trHeight w:val="952"/>
        </w:trPr>
        <w:tc>
          <w:tcPr>
            <w:tcW w:w="922" w:type="dxa"/>
          </w:tcPr>
          <w:p w:rsidR="009C3FBF" w:rsidRDefault="00B43DE4">
            <w:pPr>
              <w:pStyle w:val="TableParagraph"/>
              <w:spacing w:before="1"/>
              <w:ind w:left="0" w:right="57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3" w:lineRule="exact"/>
              <w:ind w:left="136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 среды,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знания</w:t>
            </w:r>
          </w:p>
          <w:p w:rsidR="009C3FBF" w:rsidRDefault="00B43DE4">
            <w:pPr>
              <w:pStyle w:val="TableParagraph"/>
              <w:spacing w:before="7" w:line="310" w:lineRule="atLeast"/>
              <w:ind w:left="136" w:right="98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действовать в </w:t>
            </w:r>
            <w:proofErr w:type="spellStart"/>
            <w:r>
              <w:rPr>
                <w:sz w:val="24"/>
              </w:rPr>
              <w:t>чрезвычайныхситуациях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C3FBF">
        <w:trPr>
          <w:trHeight w:val="952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5" w:lineRule="exact"/>
              <w:ind w:left="0" w:right="57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0" w:lineRule="exact"/>
              <w:ind w:left="13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укрепления</w:t>
            </w:r>
          </w:p>
          <w:p w:rsidR="009C3FBF" w:rsidRDefault="00B43DE4">
            <w:pPr>
              <w:pStyle w:val="TableParagraph"/>
              <w:spacing w:before="10" w:line="310" w:lineRule="atLeast"/>
              <w:ind w:left="136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поддержаниянеобходимого</w:t>
            </w:r>
            <w:proofErr w:type="spellEnd"/>
            <w:r>
              <w:rPr>
                <w:sz w:val="24"/>
              </w:rPr>
              <w:t xml:space="preserve"> уровня физической подготовленности;</w:t>
            </w:r>
          </w:p>
        </w:tc>
      </w:tr>
      <w:tr w:rsidR="009C3FBF">
        <w:trPr>
          <w:trHeight w:val="635"/>
        </w:trPr>
        <w:tc>
          <w:tcPr>
            <w:tcW w:w="922" w:type="dxa"/>
          </w:tcPr>
          <w:p w:rsidR="009C3FBF" w:rsidRDefault="00B43DE4">
            <w:pPr>
              <w:pStyle w:val="TableParagraph"/>
              <w:spacing w:line="275" w:lineRule="exact"/>
              <w:ind w:left="0" w:right="57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</w:t>
            </w:r>
          </w:p>
        </w:tc>
        <w:tc>
          <w:tcPr>
            <w:tcW w:w="9287" w:type="dxa"/>
          </w:tcPr>
          <w:p w:rsidR="009C3FBF" w:rsidRDefault="00B43DE4">
            <w:pPr>
              <w:pStyle w:val="TableParagraph"/>
              <w:spacing w:line="270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ииностранном</w:t>
            </w:r>
            <w:proofErr w:type="spellEnd"/>
          </w:p>
          <w:p w:rsidR="009C3FBF" w:rsidRDefault="00B43DE4">
            <w:pPr>
              <w:pStyle w:val="TableParagraph"/>
              <w:spacing w:before="43"/>
              <w:ind w:left="13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языках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</w:tr>
    </w:tbl>
    <w:p w:rsidR="009C3FBF" w:rsidRDefault="009C3FBF">
      <w:pPr>
        <w:pStyle w:val="a3"/>
        <w:spacing w:before="60"/>
        <w:ind w:left="0"/>
      </w:pPr>
    </w:p>
    <w:p w:rsidR="009C3FBF" w:rsidRDefault="00B43DE4">
      <w:pPr>
        <w:pStyle w:val="1"/>
        <w:numPr>
          <w:ilvl w:val="0"/>
          <w:numId w:val="1"/>
        </w:numPr>
        <w:tabs>
          <w:tab w:val="left" w:pos="805"/>
        </w:tabs>
        <w:ind w:left="805" w:hanging="474"/>
        <w:jc w:val="both"/>
      </w:pPr>
      <w:r>
        <w:t>Место</w:t>
      </w:r>
      <w:r>
        <w:rPr>
          <w:spacing w:val="-4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ППССЗ</w:t>
      </w:r>
    </w:p>
    <w:p w:rsidR="009C3FBF" w:rsidRDefault="00B43DE4">
      <w:pPr>
        <w:pStyle w:val="a3"/>
        <w:spacing w:before="36" w:line="276" w:lineRule="auto"/>
        <w:ind w:left="429" w:right="409" w:firstLine="708"/>
        <w:jc w:val="both"/>
      </w:pPr>
      <w:r>
        <w:t xml:space="preserve">Организация прохождения </w:t>
      </w:r>
      <w:r>
        <w:t>производственной практики студентов на предприятиях (организациях, учреждениях) осуществляется на основе договоров, заключённых между администрацией колледжа и предприятием-базой практики, направление деятельности которых соответствует профилю подготовки с</w:t>
      </w:r>
      <w:r>
        <w:t>тудентов по специальности 25.02.08 Эксплуатация беспилотных авиационных систем.</w:t>
      </w:r>
    </w:p>
    <w:p w:rsidR="009C3FBF" w:rsidRDefault="00B43DE4">
      <w:pPr>
        <w:pStyle w:val="a3"/>
        <w:spacing w:line="276" w:lineRule="auto"/>
        <w:ind w:left="429" w:right="408" w:firstLine="708"/>
        <w:jc w:val="both"/>
      </w:pPr>
      <w:r>
        <w:t xml:space="preserve">Во время практики студент должен соблюдать все требования правил внутреннего распорядка и охраны труда на предприятии. Инструктаж о порядке прохождения практики проводится зам </w:t>
      </w:r>
      <w:r>
        <w:t xml:space="preserve">директором по </w:t>
      </w:r>
      <w:proofErr w:type="gramStart"/>
      <w:r>
        <w:t>УПР</w:t>
      </w:r>
      <w:proofErr w:type="gramEnd"/>
      <w:r>
        <w:t xml:space="preserve"> колледжа и руководителем практики. Инструктаж</w:t>
      </w:r>
      <w:r>
        <w:rPr>
          <w:spacing w:val="80"/>
        </w:rPr>
        <w:t xml:space="preserve"> </w:t>
      </w:r>
      <w:r>
        <w:t xml:space="preserve">включает в себя ознакомление с целями и задачами практики, рабочей программой и индивидуальными заданиями, планом их выполнения, порядком ведения дневника </w:t>
      </w:r>
      <w:proofErr w:type="gramStart"/>
      <w:r>
        <w:t>-о</w:t>
      </w:r>
      <w:proofErr w:type="gramEnd"/>
      <w:r>
        <w:t>тчёта, основными правилами и обязан</w:t>
      </w:r>
      <w:r>
        <w:t>ностями практикантов в соответствии с действующими Положениями и Инструкциями.</w:t>
      </w:r>
    </w:p>
    <w:p w:rsidR="009C3FBF" w:rsidRDefault="00B43DE4">
      <w:pPr>
        <w:pStyle w:val="a3"/>
        <w:spacing w:line="278" w:lineRule="auto"/>
        <w:ind w:left="429" w:right="417" w:firstLine="708"/>
        <w:jc w:val="both"/>
      </w:pPr>
      <w:r>
        <w:t>Организационное и учебно-методическое руководство преддипломной практикой студентов осуществляется руководителями практики от колледжа.</w:t>
      </w:r>
    </w:p>
    <w:p w:rsidR="009C3FBF" w:rsidRDefault="00B43DE4">
      <w:pPr>
        <w:pStyle w:val="a3"/>
        <w:spacing w:line="276" w:lineRule="auto"/>
        <w:ind w:left="429" w:right="412" w:firstLine="708"/>
        <w:jc w:val="both"/>
      </w:pPr>
      <w:r>
        <w:t>После</w:t>
      </w:r>
      <w:r>
        <w:rPr>
          <w:spacing w:val="-1"/>
        </w:rPr>
        <w:t xml:space="preserve"> </w:t>
      </w:r>
      <w:r>
        <w:t>окончательного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студен</w:t>
      </w:r>
      <w:r>
        <w:t>тов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местам</w:t>
      </w:r>
      <w:r>
        <w:rPr>
          <w:spacing w:val="-2"/>
        </w:rPr>
        <w:t xml:space="preserve"> </w:t>
      </w:r>
      <w:r>
        <w:t>практики оформляется</w:t>
      </w:r>
      <w:r>
        <w:rPr>
          <w:spacing w:val="-3"/>
        </w:rPr>
        <w:t xml:space="preserve"> </w:t>
      </w:r>
      <w:r>
        <w:t>приказ о закреплении студентов за конкретной организацией с указанием фамилии, имени, отчества руководителя практики от колледжа.</w:t>
      </w:r>
    </w:p>
    <w:p w:rsidR="009C3FBF" w:rsidRDefault="00B43DE4">
      <w:pPr>
        <w:pStyle w:val="a3"/>
        <w:ind w:left="429"/>
        <w:jc w:val="both"/>
      </w:pPr>
      <w:r>
        <w:t>Производственная</w:t>
      </w:r>
      <w:r>
        <w:rPr>
          <w:spacing w:val="-6"/>
        </w:rPr>
        <w:t xml:space="preserve"> </w:t>
      </w:r>
      <w:r>
        <w:t>практика</w:t>
      </w:r>
      <w:r>
        <w:rPr>
          <w:spacing w:val="-3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t>специальности)</w:t>
      </w:r>
      <w:r>
        <w:rPr>
          <w:spacing w:val="-6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rPr>
          <w:spacing w:val="-2"/>
        </w:rPr>
        <w:t>семестре.</w:t>
      </w:r>
    </w:p>
    <w:p w:rsidR="009C3FBF" w:rsidRDefault="00B43DE4">
      <w:pPr>
        <w:pStyle w:val="1"/>
        <w:numPr>
          <w:ilvl w:val="0"/>
          <w:numId w:val="1"/>
        </w:numPr>
        <w:tabs>
          <w:tab w:val="left" w:pos="805"/>
        </w:tabs>
        <w:spacing w:before="42"/>
        <w:ind w:left="805" w:hanging="474"/>
        <w:jc w:val="both"/>
      </w:pPr>
      <w:r>
        <w:t>Объем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9C3FBF" w:rsidRDefault="00B43DE4">
      <w:pPr>
        <w:pStyle w:val="a3"/>
        <w:spacing w:before="36"/>
        <w:ind w:left="1137"/>
        <w:jc w:val="both"/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144 </w:t>
      </w:r>
      <w:r>
        <w:rPr>
          <w:spacing w:val="-2"/>
        </w:rPr>
        <w:t>часа.</w:t>
      </w:r>
    </w:p>
    <w:p w:rsidR="009C3FBF" w:rsidRDefault="00B43DE4">
      <w:pPr>
        <w:pStyle w:val="a3"/>
        <w:spacing w:before="40"/>
        <w:ind w:left="429"/>
        <w:jc w:val="both"/>
      </w:pPr>
      <w:r>
        <w:t>Итоговая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proofErr w:type="spellStart"/>
      <w:r>
        <w:t>дифзачета</w:t>
      </w:r>
      <w:proofErr w:type="spellEnd"/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оценкой</w:t>
      </w:r>
      <w:r>
        <w:rPr>
          <w:spacing w:val="-1"/>
        </w:rPr>
        <w:t xml:space="preserve"> </w:t>
      </w:r>
      <w:r>
        <w:t>в 6</w:t>
      </w:r>
      <w:r>
        <w:rPr>
          <w:spacing w:val="-1"/>
        </w:rPr>
        <w:t xml:space="preserve"> </w:t>
      </w:r>
      <w:r>
        <w:rPr>
          <w:spacing w:val="-2"/>
        </w:rPr>
        <w:t>семестре.</w:t>
      </w:r>
    </w:p>
    <w:p w:rsidR="009C3FBF" w:rsidRDefault="009C3FBF">
      <w:pPr>
        <w:pStyle w:val="a3"/>
        <w:jc w:val="both"/>
        <w:sectPr w:rsidR="009C3FBF">
          <w:type w:val="continuous"/>
          <w:pgSz w:w="11920" w:h="16850"/>
          <w:pgMar w:top="900" w:right="283" w:bottom="280" w:left="850" w:header="720" w:footer="720" w:gutter="0"/>
          <w:cols w:space="720"/>
        </w:sectPr>
      </w:pPr>
    </w:p>
    <w:p w:rsidR="009C3FBF" w:rsidRDefault="00B43DE4">
      <w:pPr>
        <w:pStyle w:val="1"/>
        <w:numPr>
          <w:ilvl w:val="0"/>
          <w:numId w:val="1"/>
        </w:numPr>
        <w:tabs>
          <w:tab w:val="left" w:pos="571"/>
        </w:tabs>
        <w:spacing w:before="62" w:after="42"/>
        <w:ind w:left="571" w:hanging="475"/>
        <w:jc w:val="left"/>
      </w:pPr>
      <w:r>
        <w:lastRenderedPageBreak/>
        <w:t>СОДЕРЖАНИЕ</w:t>
      </w:r>
      <w:r>
        <w:rPr>
          <w:spacing w:val="-7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tbl>
      <w:tblPr>
        <w:tblW w:w="0" w:type="auto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029"/>
        <w:gridCol w:w="11091"/>
        <w:gridCol w:w="1520"/>
      </w:tblGrid>
      <w:tr w:rsidR="009C3FBF">
        <w:trPr>
          <w:trHeight w:val="2222"/>
        </w:trPr>
        <w:tc>
          <w:tcPr>
            <w:tcW w:w="2766" w:type="dxa"/>
            <w:gridSpan w:val="2"/>
          </w:tcPr>
          <w:p w:rsidR="009C3FBF" w:rsidRDefault="00B43DE4">
            <w:pPr>
              <w:pStyle w:val="TableParagraph"/>
              <w:spacing w:line="276" w:lineRule="auto"/>
              <w:ind w:left="134" w:right="10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  <w:p w:rsidR="009C3FBF" w:rsidRDefault="00B43DE4">
            <w:pPr>
              <w:pStyle w:val="TableParagraph"/>
              <w:spacing w:line="278" w:lineRule="auto"/>
              <w:ind w:left="1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 xml:space="preserve">модуля </w:t>
            </w:r>
            <w:r>
              <w:rPr>
                <w:b/>
                <w:sz w:val="24"/>
              </w:rPr>
              <w:t>(ПМ),</w:t>
            </w:r>
          </w:p>
          <w:p w:rsidR="009C3FBF" w:rsidRDefault="00B43DE4">
            <w:pPr>
              <w:pStyle w:val="TableParagraph"/>
              <w:spacing w:line="276" w:lineRule="auto"/>
              <w:ind w:left="134" w:right="519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междисциплинарн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ых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9C3FBF" w:rsidRDefault="00B43DE4">
            <w:pPr>
              <w:pStyle w:val="TableParagraph"/>
              <w:spacing w:line="275" w:lineRule="exact"/>
              <w:ind w:left="13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11091" w:type="dxa"/>
          </w:tcPr>
          <w:p w:rsidR="009C3FBF" w:rsidRDefault="00B43DE4">
            <w:pPr>
              <w:pStyle w:val="TableParagraph"/>
              <w:spacing w:before="36"/>
              <w:ind w:left="2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6" w:lineRule="auto"/>
              <w:ind w:left="111" w:right="2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9C3FBF">
        <w:trPr>
          <w:trHeight w:val="512"/>
        </w:trPr>
        <w:tc>
          <w:tcPr>
            <w:tcW w:w="13857" w:type="dxa"/>
            <w:gridSpan w:val="3"/>
            <w:tcBorders>
              <w:bottom w:val="single" w:sz="8" w:space="0" w:color="000000"/>
            </w:tcBorders>
          </w:tcPr>
          <w:p w:rsidR="009C3FBF" w:rsidRDefault="00B43DE4">
            <w:pPr>
              <w:pStyle w:val="TableParagraph"/>
              <w:spacing w:line="275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ПМ.0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Выполнение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работ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pacing w:val="-5"/>
                <w:sz w:val="24"/>
              </w:rPr>
              <w:t>одной</w:t>
            </w:r>
            <w:r>
              <w:rPr>
                <w:b/>
                <w:bCs/>
                <w:spacing w:val="-5"/>
                <w:sz w:val="24"/>
              </w:rPr>
              <w:t xml:space="preserve"> или нескольким профессиям рабочих, должностям служащих</w:t>
            </w:r>
          </w:p>
        </w:tc>
        <w:tc>
          <w:tcPr>
            <w:tcW w:w="1520" w:type="dxa"/>
            <w:tcBorders>
              <w:bottom w:val="single" w:sz="8" w:space="0" w:color="000000"/>
            </w:tcBorders>
          </w:tcPr>
          <w:p w:rsidR="009C3FBF" w:rsidRDefault="009C3FBF">
            <w:pPr>
              <w:pStyle w:val="TableParagraph"/>
              <w:ind w:left="0"/>
            </w:pPr>
          </w:p>
        </w:tc>
      </w:tr>
      <w:tr w:rsidR="009C3FBF">
        <w:trPr>
          <w:trHeight w:val="625"/>
        </w:trPr>
        <w:tc>
          <w:tcPr>
            <w:tcW w:w="13857" w:type="dxa"/>
            <w:gridSpan w:val="3"/>
            <w:vMerge w:val="restart"/>
            <w:tcBorders>
              <w:top w:val="single" w:sz="8" w:space="0" w:color="000000"/>
            </w:tcBorders>
          </w:tcPr>
          <w:p w:rsidR="009C3FBF" w:rsidRDefault="00B43DE4">
            <w:pPr>
              <w:pStyle w:val="TableParagraph"/>
              <w:spacing w:before="1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6"/>
                <w:sz w:val="24"/>
              </w:rPr>
              <w:t xml:space="preserve"> </w:t>
            </w:r>
          </w:p>
        </w:tc>
        <w:tc>
          <w:tcPr>
            <w:tcW w:w="1520" w:type="dxa"/>
            <w:vMerge w:val="restart"/>
            <w:tcBorders>
              <w:top w:val="single" w:sz="8" w:space="0" w:color="000000"/>
            </w:tcBorders>
          </w:tcPr>
          <w:p w:rsidR="009C3FBF" w:rsidRDefault="009C3FBF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</w:tc>
      </w:tr>
      <w:tr w:rsidR="009C3FBF">
        <w:trPr>
          <w:trHeight w:val="312"/>
        </w:trPr>
        <w:tc>
          <w:tcPr>
            <w:tcW w:w="13857" w:type="dxa"/>
            <w:gridSpan w:val="3"/>
            <w:vMerge/>
            <w:tcBorders>
              <w:top w:val="nil"/>
            </w:tcBorders>
          </w:tcPr>
          <w:p w:rsidR="009C3FBF" w:rsidRDefault="009C3FBF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:rsidR="009C3FBF" w:rsidRDefault="009C3FBF">
            <w:pPr>
              <w:rPr>
                <w:sz w:val="2"/>
                <w:szCs w:val="2"/>
              </w:rPr>
            </w:pPr>
          </w:p>
        </w:tc>
      </w:tr>
      <w:tr w:rsidR="009C3FBF">
        <w:trPr>
          <w:trHeight w:val="295"/>
        </w:trPr>
        <w:tc>
          <w:tcPr>
            <w:tcW w:w="737" w:type="dxa"/>
            <w:vMerge w:val="restart"/>
          </w:tcPr>
          <w:p w:rsidR="009C3FBF" w:rsidRDefault="00B43DE4">
            <w:pPr>
              <w:pStyle w:val="TableParagraph"/>
              <w:spacing w:line="270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13120" w:type="dxa"/>
            <w:gridSpan w:val="2"/>
            <w:tcBorders>
              <w:bottom w:val="nil"/>
            </w:tcBorders>
          </w:tcPr>
          <w:p w:rsidR="009C3FBF" w:rsidRDefault="00B43DE4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предприятием.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тематике.</w:t>
            </w:r>
          </w:p>
        </w:tc>
        <w:tc>
          <w:tcPr>
            <w:tcW w:w="1520" w:type="dxa"/>
            <w:vMerge w:val="restart"/>
          </w:tcPr>
          <w:p w:rsidR="009C3FBF" w:rsidRDefault="00B43DE4">
            <w:pPr>
              <w:pStyle w:val="TableParagraph"/>
              <w:spacing w:line="270" w:lineRule="exact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9C3FBF">
        <w:trPr>
          <w:trHeight w:val="340"/>
        </w:trPr>
        <w:tc>
          <w:tcPr>
            <w:tcW w:w="737" w:type="dxa"/>
            <w:vMerge/>
            <w:tcBorders>
              <w:top w:val="nil"/>
            </w:tcBorders>
          </w:tcPr>
          <w:p w:rsidR="009C3FBF" w:rsidRDefault="009C3FBF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right w:val="nil"/>
            </w:tcBorders>
          </w:tcPr>
          <w:p w:rsidR="009C3FBF" w:rsidRDefault="009C3FBF">
            <w:pPr>
              <w:pStyle w:val="TableParagraph"/>
              <w:spacing w:before="15"/>
              <w:ind w:left="2"/>
              <w:rPr>
                <w:sz w:val="24"/>
              </w:rPr>
            </w:pPr>
          </w:p>
        </w:tc>
        <w:tc>
          <w:tcPr>
            <w:tcW w:w="11091" w:type="dxa"/>
            <w:tcBorders>
              <w:top w:val="nil"/>
              <w:left w:val="nil"/>
            </w:tcBorders>
          </w:tcPr>
          <w:p w:rsidR="009C3FBF" w:rsidRDefault="009C3FBF">
            <w:pPr>
              <w:pStyle w:val="TableParagraph"/>
              <w:ind w:left="0"/>
            </w:pPr>
          </w:p>
        </w:tc>
        <w:tc>
          <w:tcPr>
            <w:tcW w:w="1520" w:type="dxa"/>
            <w:vMerge/>
            <w:tcBorders>
              <w:top w:val="nil"/>
            </w:tcBorders>
          </w:tcPr>
          <w:p w:rsidR="009C3FBF" w:rsidRDefault="009C3FBF">
            <w:pPr>
              <w:rPr>
                <w:sz w:val="2"/>
                <w:szCs w:val="2"/>
              </w:rPr>
            </w:pPr>
          </w:p>
        </w:tc>
      </w:tr>
      <w:tr w:rsidR="009C3FBF">
        <w:trPr>
          <w:trHeight w:val="316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0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авиагоризонтов,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курсовертикалей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0" w:lineRule="exact"/>
              <w:ind w:left="24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9C3FBF">
        <w:trPr>
          <w:trHeight w:val="316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0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испытание,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доводка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перегрузок.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0" w:lineRule="exact"/>
              <w:ind w:left="24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9C3FBF">
        <w:trPr>
          <w:trHeight w:val="318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3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3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автопилотов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техническими </w:t>
            </w:r>
            <w:r>
              <w:rPr>
                <w:spacing w:val="-2"/>
                <w:sz w:val="24"/>
              </w:rPr>
              <w:t>условиями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3" w:lineRule="exact"/>
              <w:ind w:left="24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9C3FBF">
        <w:trPr>
          <w:trHeight w:val="633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0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Испытание,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доводка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условиями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0" w:lineRule="exact"/>
              <w:ind w:left="24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9C3FBF">
        <w:trPr>
          <w:trHeight w:val="318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3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3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Регулирование,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юстировка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аэрофотоаппаратуры</w:t>
            </w:r>
            <w:proofErr w:type="spellEnd"/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3" w:lineRule="exact"/>
              <w:ind w:left="24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9C3FBF">
        <w:trPr>
          <w:trHeight w:val="317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1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1" w:lineRule="exact"/>
              <w:ind w:left="2"/>
              <w:rPr>
                <w:sz w:val="24"/>
              </w:rPr>
            </w:pPr>
            <w:r>
              <w:rPr>
                <w:sz w:val="24"/>
              </w:rPr>
              <w:t>Приборы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точной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системы-ремонт,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доводка.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1" w:lineRule="exact"/>
              <w:ind w:left="24" w:right="1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C3FBF">
        <w:trPr>
          <w:trHeight w:val="318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0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доводка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ИВУ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0" w:lineRule="exact"/>
              <w:ind w:left="24" w:right="1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C3FBF">
        <w:trPr>
          <w:trHeight w:val="316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0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доводка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Сигнализаторы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ДАС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0" w:lineRule="exact"/>
              <w:ind w:left="24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9C3FBF">
        <w:trPr>
          <w:trHeight w:val="316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0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сигналов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0" w:lineRule="exact"/>
              <w:ind w:left="24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9C3FBF">
        <w:trPr>
          <w:trHeight w:val="318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3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3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Ремонт,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сигналов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3" w:lineRule="exact"/>
              <w:ind w:left="24" w:right="1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C3FBF">
        <w:trPr>
          <w:trHeight w:val="635"/>
        </w:trPr>
        <w:tc>
          <w:tcPr>
            <w:tcW w:w="737" w:type="dxa"/>
          </w:tcPr>
          <w:p w:rsidR="009C3FBF" w:rsidRDefault="00B43DE4">
            <w:pPr>
              <w:pStyle w:val="TableParagraph"/>
              <w:spacing w:line="270" w:lineRule="exact"/>
              <w:ind w:left="3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12.</w:t>
            </w: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отчета.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зачет-конференции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9C3FBF" w:rsidRDefault="00B43DE4">
            <w:pPr>
              <w:pStyle w:val="TableParagraph"/>
              <w:spacing w:before="41"/>
              <w:ind w:left="120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0" w:lineRule="exact"/>
              <w:ind w:left="24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9C3FBF">
        <w:trPr>
          <w:trHeight w:val="221"/>
        </w:trPr>
        <w:tc>
          <w:tcPr>
            <w:tcW w:w="737" w:type="dxa"/>
          </w:tcPr>
          <w:p w:rsidR="009C3FBF" w:rsidRDefault="009C3FBF">
            <w:pPr>
              <w:pStyle w:val="TableParagraph"/>
              <w:spacing w:line="270" w:lineRule="exact"/>
              <w:ind w:left="309"/>
              <w:rPr>
                <w:b/>
                <w:spacing w:val="-5"/>
                <w:sz w:val="24"/>
              </w:rPr>
            </w:pPr>
          </w:p>
        </w:tc>
        <w:tc>
          <w:tcPr>
            <w:tcW w:w="13120" w:type="dxa"/>
            <w:gridSpan w:val="2"/>
          </w:tcPr>
          <w:p w:rsidR="009C3FBF" w:rsidRDefault="00B43DE4">
            <w:pPr>
              <w:pStyle w:val="TableParagraph"/>
              <w:spacing w:before="41"/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Итого</w:t>
            </w:r>
          </w:p>
        </w:tc>
        <w:tc>
          <w:tcPr>
            <w:tcW w:w="1520" w:type="dxa"/>
          </w:tcPr>
          <w:p w:rsidR="009C3FBF" w:rsidRDefault="00B43DE4">
            <w:pPr>
              <w:pStyle w:val="TableParagraph"/>
              <w:spacing w:line="270" w:lineRule="exact"/>
              <w:ind w:left="24" w:right="14"/>
              <w:jc w:val="center"/>
              <w:rPr>
                <w:b/>
                <w:bCs/>
                <w:spacing w:val="-10"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144</w:t>
            </w:r>
          </w:p>
        </w:tc>
      </w:tr>
    </w:tbl>
    <w:p w:rsidR="009C3FBF" w:rsidRDefault="009C3FBF">
      <w:pPr>
        <w:rPr>
          <w:sz w:val="2"/>
          <w:szCs w:val="2"/>
        </w:rPr>
        <w:sectPr w:rsidR="009C3FBF">
          <w:pgSz w:w="16850" w:h="11920" w:orient="landscape"/>
          <w:pgMar w:top="660" w:right="283" w:bottom="280" w:left="566" w:header="720" w:footer="720" w:gutter="0"/>
          <w:cols w:space="720"/>
        </w:sectPr>
      </w:pPr>
    </w:p>
    <w:p w:rsidR="009C3FBF" w:rsidRDefault="00B43DE4">
      <w:pPr>
        <w:pStyle w:val="a4"/>
        <w:numPr>
          <w:ilvl w:val="0"/>
          <w:numId w:val="1"/>
        </w:numPr>
        <w:tabs>
          <w:tab w:val="left" w:pos="951"/>
        </w:tabs>
        <w:spacing w:before="72"/>
        <w:ind w:left="951" w:hanging="474"/>
        <w:jc w:val="both"/>
        <w:rPr>
          <w:b/>
          <w:sz w:val="24"/>
        </w:rPr>
      </w:pPr>
      <w:r>
        <w:rPr>
          <w:b/>
          <w:sz w:val="24"/>
        </w:rPr>
        <w:lastRenderedPageBreak/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отчетности</w:t>
      </w:r>
    </w:p>
    <w:p w:rsidR="009C3FBF" w:rsidRDefault="00B43DE4">
      <w:pPr>
        <w:pStyle w:val="a3"/>
        <w:spacing w:before="36" w:line="276" w:lineRule="auto"/>
        <w:ind w:left="335" w:right="402" w:firstLine="427"/>
        <w:jc w:val="both"/>
      </w:pPr>
      <w:r>
        <w:t xml:space="preserve">Контроль и оценка результатов освоения производственной практики осуществляется руководителем практики в форме зачета с оценкой. Результаты освоения общих и профессиональных компетенций по каждому профессиональному модулю фиксируются в </w:t>
      </w:r>
      <w:r>
        <w:rPr>
          <w:spacing w:val="-2"/>
        </w:rPr>
        <w:t>документации.</w:t>
      </w:r>
    </w:p>
    <w:p w:rsidR="009C3FBF" w:rsidRDefault="00B43DE4">
      <w:pPr>
        <w:pStyle w:val="a3"/>
        <w:spacing w:before="1"/>
        <w:ind w:left="763"/>
      </w:pPr>
      <w:r>
        <w:t>По</w:t>
      </w:r>
      <w:r>
        <w:rPr>
          <w:spacing w:val="-10"/>
        </w:rPr>
        <w:t xml:space="preserve"> </w:t>
      </w:r>
      <w:r>
        <w:t>ито</w:t>
      </w:r>
      <w:r>
        <w:t>гам</w:t>
      </w:r>
      <w:r>
        <w:rPr>
          <w:spacing w:val="-6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студенты</w:t>
      </w:r>
      <w:r>
        <w:rPr>
          <w:spacing w:val="-2"/>
        </w:rPr>
        <w:t xml:space="preserve"> </w:t>
      </w:r>
      <w:r>
        <w:t>сдают</w:t>
      </w:r>
      <w:r>
        <w:rPr>
          <w:spacing w:val="-6"/>
        </w:rPr>
        <w:t xml:space="preserve"> </w:t>
      </w:r>
      <w:r>
        <w:t>зачет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оценкой.</w:t>
      </w:r>
    </w:p>
    <w:p w:rsidR="009C3FBF" w:rsidRDefault="00B43DE4">
      <w:pPr>
        <w:pStyle w:val="a3"/>
        <w:spacing w:before="41"/>
        <w:ind w:left="763"/>
      </w:pPr>
      <w:r>
        <w:t>Отчётные</w:t>
      </w:r>
      <w:r>
        <w:rPr>
          <w:spacing w:val="-12"/>
        </w:rPr>
        <w:t xml:space="preserve"> </w:t>
      </w:r>
      <w:r>
        <w:t>документы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практике</w:t>
      </w:r>
      <w:r>
        <w:rPr>
          <w:spacing w:val="-13"/>
        </w:rPr>
        <w:t xml:space="preserve"> </w:t>
      </w:r>
      <w:r>
        <w:t>состоят</w:t>
      </w:r>
      <w:r>
        <w:rPr>
          <w:spacing w:val="-8"/>
        </w:rPr>
        <w:t xml:space="preserve"> </w:t>
      </w:r>
      <w:proofErr w:type="gramStart"/>
      <w:r>
        <w:rPr>
          <w:spacing w:val="-5"/>
        </w:rPr>
        <w:t>из</w:t>
      </w:r>
      <w:proofErr w:type="gramEnd"/>
      <w:r>
        <w:rPr>
          <w:spacing w:val="-5"/>
        </w:rPr>
        <w:t>:</w:t>
      </w:r>
    </w:p>
    <w:p w:rsidR="009C3FBF" w:rsidRDefault="00B43DE4">
      <w:pPr>
        <w:pStyle w:val="a3"/>
        <w:spacing w:before="41"/>
        <w:ind w:left="763"/>
      </w:pPr>
      <w:r>
        <w:t>-приказа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колледжу</w:t>
      </w:r>
      <w:r>
        <w:rPr>
          <w:spacing w:val="-1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направлении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практику;</w:t>
      </w:r>
    </w:p>
    <w:p w:rsidR="009C3FBF" w:rsidRDefault="00B43DE4">
      <w:pPr>
        <w:pStyle w:val="a3"/>
        <w:spacing w:before="43"/>
        <w:ind w:left="763"/>
      </w:pPr>
      <w:r>
        <w:t>-дневник-отчёт</w:t>
      </w:r>
      <w:r>
        <w:rPr>
          <w:spacing w:val="-13"/>
        </w:rPr>
        <w:t xml:space="preserve"> </w:t>
      </w:r>
      <w:r>
        <w:rPr>
          <w:spacing w:val="-2"/>
        </w:rPr>
        <w:t>практики;</w:t>
      </w:r>
    </w:p>
    <w:p w:rsidR="009C3FBF" w:rsidRDefault="00B43DE4">
      <w:pPr>
        <w:pStyle w:val="a3"/>
        <w:tabs>
          <w:tab w:val="left" w:pos="2811"/>
          <w:tab w:val="left" w:pos="3627"/>
          <w:tab w:val="left" w:pos="6305"/>
          <w:tab w:val="left" w:pos="7059"/>
          <w:tab w:val="left" w:pos="9198"/>
          <w:tab w:val="left" w:pos="10396"/>
        </w:tabs>
        <w:spacing w:before="41" w:line="276" w:lineRule="auto"/>
        <w:ind w:left="335" w:right="437" w:firstLine="427"/>
      </w:pPr>
      <w:proofErr w:type="gramStart"/>
      <w:r>
        <w:rPr>
          <w:spacing w:val="-2"/>
        </w:rPr>
        <w:t>-аттестационного</w:t>
      </w:r>
      <w:r>
        <w:tab/>
      </w:r>
      <w:r>
        <w:rPr>
          <w:spacing w:val="-4"/>
        </w:rPr>
        <w:t>листа</w:t>
      </w:r>
      <w:r>
        <w:tab/>
      </w:r>
      <w:r>
        <w:rPr>
          <w:spacing w:val="-2"/>
        </w:rPr>
        <w:t>(характеристика-отзыв)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производственной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6"/>
        </w:rPr>
        <w:t xml:space="preserve">от </w:t>
      </w:r>
      <w:r>
        <w:rPr>
          <w:spacing w:val="-2"/>
        </w:rPr>
        <w:t>предприятия</w:t>
      </w:r>
      <w:proofErr w:type="gramEnd"/>
    </w:p>
    <w:p w:rsidR="009C3FBF" w:rsidRDefault="00B43DE4">
      <w:pPr>
        <w:pStyle w:val="a3"/>
        <w:spacing w:line="275" w:lineRule="exact"/>
        <w:ind w:left="763"/>
      </w:pPr>
      <w:r>
        <w:t>Дневник-отчёт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основной документ,</w:t>
      </w:r>
      <w:r>
        <w:rPr>
          <w:spacing w:val="-2"/>
        </w:rPr>
        <w:t xml:space="preserve"> </w:t>
      </w:r>
      <w:r>
        <w:t>отражающий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срокипрохождения</w:t>
      </w:r>
      <w:proofErr w:type="spellEnd"/>
      <w:r>
        <w:rPr>
          <w:spacing w:val="-2"/>
        </w:rPr>
        <w:t xml:space="preserve"> практики.</w:t>
      </w:r>
    </w:p>
    <w:p w:rsidR="009C3FBF" w:rsidRDefault="00B43DE4">
      <w:pPr>
        <w:pStyle w:val="a3"/>
        <w:spacing w:before="40" w:line="278" w:lineRule="auto"/>
        <w:ind w:left="335" w:right="244" w:firstLine="427"/>
      </w:pPr>
      <w:r>
        <w:t>Аттестационный</w:t>
      </w:r>
      <w:r>
        <w:rPr>
          <w:spacing w:val="39"/>
        </w:rPr>
        <w:t xml:space="preserve"> </w:t>
      </w:r>
      <w:r>
        <w:t>лист</w:t>
      </w:r>
      <w:r>
        <w:rPr>
          <w:spacing w:val="35"/>
        </w:rPr>
        <w:t xml:space="preserve"> </w:t>
      </w:r>
      <w:r>
        <w:t>(характеристика-отзыв)</w:t>
      </w:r>
      <w:r>
        <w:rPr>
          <w:spacing w:val="35"/>
        </w:rPr>
        <w:t xml:space="preserve"> </w:t>
      </w:r>
      <w:r>
        <w:t>должен</w:t>
      </w:r>
      <w:r>
        <w:rPr>
          <w:spacing w:val="38"/>
        </w:rPr>
        <w:t xml:space="preserve"> </w:t>
      </w:r>
      <w:proofErr w:type="gramStart"/>
      <w:r>
        <w:t>иметь</w:t>
      </w:r>
      <w:r>
        <w:rPr>
          <w:spacing w:val="39"/>
        </w:rPr>
        <w:t xml:space="preserve"> </w:t>
      </w:r>
      <w:r>
        <w:t>подпись</w:t>
      </w:r>
      <w:r>
        <w:rPr>
          <w:spacing w:val="38"/>
        </w:rPr>
        <w:t xml:space="preserve"> </w:t>
      </w:r>
      <w:r>
        <w:t>руководителя</w:t>
      </w:r>
      <w:r>
        <w:rPr>
          <w:spacing w:val="38"/>
        </w:rPr>
        <w:t xml:space="preserve"> </w:t>
      </w:r>
      <w:r>
        <w:t>практики от производства и заверен</w:t>
      </w:r>
      <w:proofErr w:type="gramEnd"/>
      <w:r>
        <w:t xml:space="preserve"> печатью данной организации.</w:t>
      </w:r>
    </w:p>
    <w:p w:rsidR="009C3FBF" w:rsidRDefault="00B43DE4">
      <w:pPr>
        <w:pStyle w:val="a3"/>
        <w:spacing w:line="276" w:lineRule="auto"/>
        <w:ind w:left="335" w:firstLine="427"/>
      </w:pPr>
      <w:r>
        <w:t xml:space="preserve">Завершающим этапом </w:t>
      </w:r>
      <w:r>
        <w:t>практики является защита отчётов с выставлением оценки и рецензией</w:t>
      </w:r>
      <w:r>
        <w:rPr>
          <w:spacing w:val="40"/>
        </w:rPr>
        <w:t xml:space="preserve"> </w:t>
      </w:r>
      <w:r>
        <w:t>руководителя практики от колледжа.</w:t>
      </w:r>
    </w:p>
    <w:p w:rsidR="009C3FBF" w:rsidRDefault="00B43DE4">
      <w:pPr>
        <w:pStyle w:val="a3"/>
        <w:spacing w:line="278" w:lineRule="auto"/>
        <w:ind w:left="763" w:right="3349"/>
      </w:pPr>
      <w:r>
        <w:t>Защита</w:t>
      </w:r>
      <w:r>
        <w:rPr>
          <w:spacing w:val="-10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проводится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сроки,</w:t>
      </w:r>
      <w:r>
        <w:rPr>
          <w:spacing w:val="-12"/>
        </w:rPr>
        <w:t xml:space="preserve"> </w:t>
      </w:r>
      <w:r>
        <w:t>установленные</w:t>
      </w:r>
      <w:r>
        <w:rPr>
          <w:spacing w:val="-8"/>
        </w:rPr>
        <w:t xml:space="preserve"> </w:t>
      </w:r>
      <w:r>
        <w:t>колледжем. Критерии оценки защиты отчета на зачете с оценкой</w:t>
      </w:r>
    </w:p>
    <w:tbl>
      <w:tblPr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4"/>
        <w:gridCol w:w="7688"/>
      </w:tblGrid>
      <w:tr w:rsidR="009C3FBF">
        <w:trPr>
          <w:trHeight w:val="316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7688" w:type="dxa"/>
          </w:tcPr>
          <w:p w:rsidR="009C3FBF" w:rsidRDefault="00B43DE4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Полнота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системность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знаний</w:t>
            </w:r>
          </w:p>
        </w:tc>
      </w:tr>
      <w:tr w:rsidR="009C3FBF">
        <w:trPr>
          <w:trHeight w:val="1103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(отлично)</w:t>
            </w:r>
          </w:p>
        </w:tc>
        <w:tc>
          <w:tcPr>
            <w:tcW w:w="7688" w:type="dxa"/>
          </w:tcPr>
          <w:p w:rsidR="009C3FBF" w:rsidRDefault="00B43DE4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отзыв руководителя практики от </w:t>
            </w:r>
            <w:proofErr w:type="spellStart"/>
            <w:r>
              <w:rPr>
                <w:sz w:val="24"/>
              </w:rPr>
              <w:t>предприятия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тчет</w:t>
            </w:r>
            <w:proofErr w:type="spellEnd"/>
            <w:r>
              <w:rPr>
                <w:sz w:val="24"/>
              </w:rPr>
              <w:t xml:space="preserve"> составлен в</w:t>
            </w:r>
          </w:p>
          <w:p w:rsidR="009C3FBF" w:rsidRDefault="00B43DE4">
            <w:pPr>
              <w:pStyle w:val="TableParagraph"/>
              <w:spacing w:line="27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</w:t>
            </w:r>
          </w:p>
        </w:tc>
      </w:tr>
      <w:tr w:rsidR="009C3FBF">
        <w:trPr>
          <w:trHeight w:val="1586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(хорошо)</w:t>
            </w:r>
          </w:p>
        </w:tc>
        <w:tc>
          <w:tcPr>
            <w:tcW w:w="7688" w:type="dxa"/>
          </w:tcPr>
          <w:p w:rsidR="009C3FBF" w:rsidRDefault="00B43DE4">
            <w:pPr>
              <w:pStyle w:val="TableParagraph"/>
              <w:spacing w:line="276" w:lineRule="auto"/>
              <w:ind w:right="664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несущественные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исправляемыестудентом</w:t>
            </w:r>
            <w:proofErr w:type="spellEnd"/>
            <w:r>
              <w:rPr>
                <w:sz w:val="24"/>
              </w:rPr>
              <w:t xml:space="preserve"> при защите</w:t>
            </w:r>
            <w:r>
              <w:rPr>
                <w:sz w:val="24"/>
              </w:rPr>
              <w:t xml:space="preserve"> отчета.</w:t>
            </w:r>
          </w:p>
          <w:p w:rsidR="009C3FBF" w:rsidRDefault="00B43D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Хороший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9C3FBF" w:rsidRDefault="00B43DE4">
            <w:pPr>
              <w:pStyle w:val="TableParagraph"/>
              <w:spacing w:line="310" w:lineRule="atLeast"/>
              <w:ind w:right="664"/>
              <w:rPr>
                <w:sz w:val="24"/>
              </w:rPr>
            </w:pPr>
            <w:proofErr w:type="gramStart"/>
            <w:r>
              <w:rPr>
                <w:sz w:val="24"/>
              </w:rPr>
              <w:t>оформлении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оттребований</w:t>
            </w:r>
            <w:proofErr w:type="spellEnd"/>
            <w:r>
              <w:rPr>
                <w:sz w:val="24"/>
              </w:rPr>
              <w:t xml:space="preserve"> при составлении отчета</w:t>
            </w:r>
          </w:p>
        </w:tc>
      </w:tr>
      <w:tr w:rsidR="009C3FBF">
        <w:trPr>
          <w:trHeight w:val="1658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(удовлетворительно)</w:t>
            </w:r>
          </w:p>
        </w:tc>
        <w:tc>
          <w:tcPr>
            <w:tcW w:w="7688" w:type="dxa"/>
          </w:tcPr>
          <w:p w:rsidR="009C3FBF" w:rsidRDefault="00B43DE4">
            <w:pPr>
              <w:pStyle w:val="TableParagraph"/>
              <w:spacing w:line="276" w:lineRule="auto"/>
              <w:ind w:right="664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шибки</w:t>
            </w:r>
            <w:proofErr w:type="spellEnd"/>
            <w:r>
              <w:rPr>
                <w:sz w:val="24"/>
              </w:rPr>
              <w:t xml:space="preserve"> при защите отчета.</w:t>
            </w:r>
          </w:p>
          <w:p w:rsidR="009C3FBF" w:rsidRDefault="00B43DE4">
            <w:pPr>
              <w:pStyle w:val="TableParagraph"/>
              <w:spacing w:line="276" w:lineRule="auto"/>
              <w:ind w:right="664"/>
              <w:rPr>
                <w:sz w:val="24"/>
              </w:rPr>
            </w:pPr>
            <w:r>
              <w:rPr>
                <w:sz w:val="24"/>
              </w:rPr>
              <w:t>Удовлетворительный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предприятия.</w:t>
            </w:r>
          </w:p>
          <w:p w:rsidR="009C3FBF" w:rsidRDefault="00B43D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оттребований</w:t>
            </w:r>
            <w:proofErr w:type="spellEnd"/>
          </w:p>
        </w:tc>
      </w:tr>
      <w:tr w:rsidR="009C3FBF">
        <w:trPr>
          <w:trHeight w:val="1269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(неудовлетворительно)</w:t>
            </w:r>
          </w:p>
        </w:tc>
        <w:tc>
          <w:tcPr>
            <w:tcW w:w="7688" w:type="dxa"/>
          </w:tcPr>
          <w:p w:rsidR="009C3FBF" w:rsidRDefault="00B43DE4">
            <w:pPr>
              <w:pStyle w:val="TableParagraph"/>
              <w:spacing w:line="276" w:lineRule="auto"/>
              <w:ind w:right="664"/>
              <w:rPr>
                <w:sz w:val="24"/>
              </w:rPr>
            </w:pPr>
            <w:r>
              <w:rPr>
                <w:sz w:val="24"/>
              </w:rPr>
              <w:t>Неполное бессистемное изложение вопросов индивидуального задания,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защите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еисправляемые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помощью преподавателя.</w:t>
            </w:r>
          </w:p>
          <w:p w:rsidR="009C3FBF" w:rsidRDefault="00B43DE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Неудовлетворительный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отпредприятия</w:t>
            </w:r>
            <w:proofErr w:type="spellEnd"/>
          </w:p>
        </w:tc>
      </w:tr>
    </w:tbl>
    <w:p w:rsidR="009C3FBF" w:rsidRDefault="009C3FBF">
      <w:pPr>
        <w:pStyle w:val="TableParagraph"/>
        <w:spacing w:line="274" w:lineRule="exact"/>
        <w:rPr>
          <w:sz w:val="24"/>
        </w:rPr>
        <w:sectPr w:rsidR="009C3FBF">
          <w:pgSz w:w="11920" w:h="16850"/>
          <w:pgMar w:top="660" w:right="425" w:bottom="280" w:left="425" w:header="720" w:footer="720" w:gutter="0"/>
          <w:cols w:space="720"/>
        </w:sectPr>
      </w:pPr>
    </w:p>
    <w:p w:rsidR="009C3FBF" w:rsidRDefault="00B43DE4">
      <w:pPr>
        <w:pStyle w:val="1"/>
        <w:numPr>
          <w:ilvl w:val="0"/>
          <w:numId w:val="1"/>
        </w:numPr>
        <w:tabs>
          <w:tab w:val="left" w:pos="951"/>
        </w:tabs>
        <w:spacing w:before="69"/>
        <w:ind w:left="951" w:hanging="474"/>
        <w:jc w:val="both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9C3FBF" w:rsidRDefault="00B43DE4">
      <w:pPr>
        <w:pStyle w:val="a3"/>
        <w:spacing w:before="37" w:line="276" w:lineRule="auto"/>
        <w:ind w:left="335" w:right="404" w:firstLine="427"/>
        <w:jc w:val="both"/>
      </w:pPr>
      <w:r>
        <w:t xml:space="preserve">Контроль и оценка результатов освоения производственной практики </w:t>
      </w:r>
      <w:r>
        <w:t xml:space="preserve">осуществляется руководителем практики в форме зачета с оценкой. Результаты освоения общих и профессиональных компетенций по каждому профессиональному модулю фиксируются в документации. По </w:t>
      </w:r>
      <w:proofErr w:type="spellStart"/>
      <w:r>
        <w:t>итогампрактики</w:t>
      </w:r>
      <w:proofErr w:type="spellEnd"/>
      <w:r>
        <w:t xml:space="preserve"> студенты сдают зачет с оценкой.</w:t>
      </w:r>
    </w:p>
    <w:p w:rsidR="009C3FBF" w:rsidRDefault="00B43DE4">
      <w:pPr>
        <w:pStyle w:val="a3"/>
        <w:ind w:left="335"/>
      </w:pPr>
      <w:r>
        <w:t>Отчётные</w:t>
      </w:r>
      <w:r>
        <w:rPr>
          <w:spacing w:val="-10"/>
        </w:rPr>
        <w:t xml:space="preserve"> </w:t>
      </w:r>
      <w:r>
        <w:t>документы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состоят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из</w:t>
      </w:r>
      <w:proofErr w:type="gramEnd"/>
      <w:r>
        <w:rPr>
          <w:spacing w:val="-5"/>
        </w:rPr>
        <w:t>:</w:t>
      </w:r>
    </w:p>
    <w:p w:rsidR="009C3FBF" w:rsidRDefault="00B43DE4">
      <w:pPr>
        <w:pStyle w:val="a3"/>
        <w:spacing w:before="41"/>
        <w:ind w:left="335"/>
      </w:pPr>
      <w:r>
        <w:t>-приказа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колледжу</w:t>
      </w:r>
      <w:r>
        <w:rPr>
          <w:spacing w:val="-1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направлении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практику;</w:t>
      </w:r>
    </w:p>
    <w:p w:rsidR="009C3FBF" w:rsidRDefault="00B43DE4">
      <w:pPr>
        <w:pStyle w:val="a3"/>
        <w:spacing w:before="43"/>
        <w:ind w:left="335"/>
      </w:pPr>
      <w:r>
        <w:t>-дневник-отчёт</w:t>
      </w:r>
      <w:r>
        <w:rPr>
          <w:spacing w:val="-13"/>
        </w:rPr>
        <w:t xml:space="preserve"> </w:t>
      </w:r>
      <w:r>
        <w:rPr>
          <w:spacing w:val="-2"/>
        </w:rPr>
        <w:t>практики;</w:t>
      </w:r>
    </w:p>
    <w:p w:rsidR="009C3FBF" w:rsidRDefault="00B43DE4">
      <w:pPr>
        <w:pStyle w:val="a3"/>
        <w:spacing w:before="41" w:line="276" w:lineRule="auto"/>
        <w:ind w:left="335" w:right="882"/>
      </w:pPr>
      <w:r>
        <w:t>-аттестационного</w:t>
      </w:r>
      <w:r>
        <w:rPr>
          <w:spacing w:val="-3"/>
        </w:rPr>
        <w:t xml:space="preserve"> </w:t>
      </w:r>
      <w:r>
        <w:t>листа</w:t>
      </w:r>
      <w:r>
        <w:rPr>
          <w:spacing w:val="-6"/>
        </w:rPr>
        <w:t xml:space="preserve"> </w:t>
      </w:r>
      <w:r>
        <w:t>(характеристика-отзыв)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производственные</w:t>
      </w:r>
      <w:r>
        <w:rPr>
          <w:spacing w:val="-6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 xml:space="preserve">предприятия Дневник-отчёт – основной документ, отражающий порядок и сроки </w:t>
      </w:r>
      <w:r>
        <w:t>прохождения практики.</w:t>
      </w:r>
    </w:p>
    <w:p w:rsidR="009C3FBF" w:rsidRDefault="00B43DE4">
      <w:pPr>
        <w:pStyle w:val="a3"/>
        <w:spacing w:line="276" w:lineRule="auto"/>
        <w:ind w:left="335"/>
      </w:pPr>
      <w:r>
        <w:t>Аттестационный</w:t>
      </w:r>
      <w:r>
        <w:rPr>
          <w:spacing w:val="40"/>
        </w:rPr>
        <w:t xml:space="preserve"> </w:t>
      </w:r>
      <w:r>
        <w:t>лист</w:t>
      </w:r>
      <w:r>
        <w:rPr>
          <w:spacing w:val="40"/>
        </w:rPr>
        <w:t xml:space="preserve"> </w:t>
      </w:r>
      <w:r>
        <w:t>(характеристика-отзыв)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proofErr w:type="gramStart"/>
      <w:r>
        <w:t>иметь</w:t>
      </w:r>
      <w:r>
        <w:rPr>
          <w:spacing w:val="40"/>
        </w:rPr>
        <w:t xml:space="preserve"> </w:t>
      </w:r>
      <w:r>
        <w:t>подпись руководителя</w:t>
      </w:r>
      <w:r>
        <w:rPr>
          <w:spacing w:val="40"/>
        </w:rPr>
        <w:t xml:space="preserve"> </w:t>
      </w:r>
      <w:r>
        <w:t>практики</w:t>
      </w:r>
      <w:r>
        <w:rPr>
          <w:spacing w:val="40"/>
        </w:rPr>
        <w:t xml:space="preserve"> </w:t>
      </w:r>
      <w:r>
        <w:t>от производства и заверен</w:t>
      </w:r>
      <w:proofErr w:type="gramEnd"/>
      <w:r>
        <w:t xml:space="preserve"> печатью данной организации.</w:t>
      </w:r>
    </w:p>
    <w:p w:rsidR="009C3FBF" w:rsidRDefault="00B43DE4">
      <w:pPr>
        <w:pStyle w:val="a3"/>
        <w:spacing w:line="276" w:lineRule="auto"/>
        <w:ind w:left="335"/>
      </w:pPr>
      <w:r>
        <w:t>Завершающим этапом преддипломной практики является защита отчётов с выставлением оценки и реце</w:t>
      </w:r>
      <w:r>
        <w:t xml:space="preserve">нзией (Приложение 4) руководителя практики </w:t>
      </w:r>
      <w:proofErr w:type="spellStart"/>
      <w:r>
        <w:t>отколледжа</w:t>
      </w:r>
      <w:proofErr w:type="spellEnd"/>
      <w:r>
        <w:t>.</w:t>
      </w:r>
    </w:p>
    <w:p w:rsidR="009C3FBF" w:rsidRDefault="00B43DE4">
      <w:pPr>
        <w:pStyle w:val="a3"/>
        <w:spacing w:after="6" w:line="276" w:lineRule="auto"/>
        <w:ind w:left="335" w:right="3349"/>
      </w:pPr>
      <w:r>
        <w:t>Защита</w:t>
      </w:r>
      <w:r>
        <w:rPr>
          <w:spacing w:val="-10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проводится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сроки,</w:t>
      </w:r>
      <w:r>
        <w:rPr>
          <w:spacing w:val="-12"/>
        </w:rPr>
        <w:t xml:space="preserve"> </w:t>
      </w:r>
      <w:r>
        <w:t>установленные</w:t>
      </w:r>
      <w:r>
        <w:rPr>
          <w:spacing w:val="-8"/>
        </w:rPr>
        <w:t xml:space="preserve"> </w:t>
      </w:r>
      <w:proofErr w:type="spellStart"/>
      <w:r>
        <w:t>колледжом</w:t>
      </w:r>
      <w:proofErr w:type="spellEnd"/>
      <w:r>
        <w:t>. Критерии оценки защиты отчета на зачете с оценкой</w:t>
      </w:r>
    </w:p>
    <w:tbl>
      <w:tblPr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4"/>
        <w:gridCol w:w="7547"/>
      </w:tblGrid>
      <w:tr w:rsidR="009C3FBF">
        <w:trPr>
          <w:trHeight w:val="316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7547" w:type="dxa"/>
          </w:tcPr>
          <w:p w:rsidR="009C3FBF" w:rsidRDefault="00B43DE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Полнота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системность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знаний</w:t>
            </w:r>
          </w:p>
        </w:tc>
      </w:tr>
      <w:tr w:rsidR="009C3FBF">
        <w:trPr>
          <w:trHeight w:val="952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(отлично)</w:t>
            </w:r>
          </w:p>
        </w:tc>
        <w:tc>
          <w:tcPr>
            <w:tcW w:w="7547" w:type="dxa"/>
          </w:tcPr>
          <w:p w:rsidR="009C3FBF" w:rsidRDefault="00B43DE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отзыв руководителя практики от </w:t>
            </w:r>
            <w:proofErr w:type="spellStart"/>
            <w:r>
              <w:rPr>
                <w:sz w:val="24"/>
              </w:rPr>
              <w:t>предприятия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тчет</w:t>
            </w:r>
            <w:proofErr w:type="spellEnd"/>
            <w:r>
              <w:rPr>
                <w:sz w:val="24"/>
              </w:rPr>
              <w:t xml:space="preserve"> составлен в</w:t>
            </w:r>
          </w:p>
          <w:p w:rsidR="009C3FBF" w:rsidRDefault="00B43DE4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</w:t>
            </w:r>
          </w:p>
        </w:tc>
      </w:tr>
      <w:tr w:rsidR="009C3FBF">
        <w:trPr>
          <w:trHeight w:val="1586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(хорошо)</w:t>
            </w:r>
          </w:p>
        </w:tc>
        <w:tc>
          <w:tcPr>
            <w:tcW w:w="7547" w:type="dxa"/>
          </w:tcPr>
          <w:p w:rsidR="009C3FBF" w:rsidRDefault="00B43DE4">
            <w:pPr>
              <w:pStyle w:val="TableParagraph"/>
              <w:spacing w:line="276" w:lineRule="auto"/>
              <w:ind w:right="523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несущественные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исправляемыестудентом</w:t>
            </w:r>
            <w:proofErr w:type="spellEnd"/>
            <w:r>
              <w:rPr>
                <w:sz w:val="24"/>
              </w:rPr>
              <w:t xml:space="preserve"> при защите отчета.</w:t>
            </w:r>
          </w:p>
          <w:p w:rsidR="009C3FBF" w:rsidRDefault="00B43D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Хороший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 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9C3FBF" w:rsidRDefault="00B43DE4">
            <w:pPr>
              <w:pStyle w:val="TableParagraph"/>
              <w:spacing w:before="2" w:line="310" w:lineRule="atLeast"/>
              <w:ind w:right="523"/>
              <w:rPr>
                <w:sz w:val="24"/>
              </w:rPr>
            </w:pPr>
            <w:proofErr w:type="gramStart"/>
            <w:r>
              <w:rPr>
                <w:sz w:val="24"/>
              </w:rPr>
              <w:t>оформлении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оттребований</w:t>
            </w:r>
            <w:proofErr w:type="spellEnd"/>
            <w:r>
              <w:rPr>
                <w:sz w:val="24"/>
              </w:rPr>
              <w:t xml:space="preserve"> при составлении отчета</w:t>
            </w:r>
          </w:p>
        </w:tc>
      </w:tr>
      <w:tr w:rsidR="009C3FBF">
        <w:trPr>
          <w:trHeight w:val="1905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(удовлетворительно)</w:t>
            </w:r>
          </w:p>
        </w:tc>
        <w:tc>
          <w:tcPr>
            <w:tcW w:w="7547" w:type="dxa"/>
          </w:tcPr>
          <w:p w:rsidR="009C3FBF" w:rsidRDefault="00B43DE4">
            <w:pPr>
              <w:pStyle w:val="TableParagraph"/>
              <w:spacing w:line="278" w:lineRule="auto"/>
              <w:ind w:right="523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шибки</w:t>
            </w:r>
            <w:proofErr w:type="spellEnd"/>
            <w:r>
              <w:rPr>
                <w:sz w:val="24"/>
              </w:rPr>
              <w:t xml:space="preserve"> при защите отчета.</w:t>
            </w:r>
          </w:p>
          <w:p w:rsidR="009C3FBF" w:rsidRDefault="00B43DE4">
            <w:pPr>
              <w:pStyle w:val="TableParagraph"/>
              <w:spacing w:line="276" w:lineRule="auto"/>
              <w:ind w:right="523"/>
              <w:rPr>
                <w:sz w:val="24"/>
              </w:rPr>
            </w:pPr>
            <w:r>
              <w:rPr>
                <w:sz w:val="24"/>
              </w:rPr>
              <w:t>Удовлетворительный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предприятия.</w:t>
            </w:r>
          </w:p>
          <w:p w:rsidR="009C3FBF" w:rsidRDefault="00B43DE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  <w:p w:rsidR="009C3FBF" w:rsidRDefault="00B43DE4">
            <w:pPr>
              <w:pStyle w:val="TableParagraph"/>
              <w:spacing w:before="33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требований</w:t>
            </w:r>
          </w:p>
        </w:tc>
      </w:tr>
      <w:tr w:rsidR="009C3FBF">
        <w:trPr>
          <w:trHeight w:val="1585"/>
        </w:trPr>
        <w:tc>
          <w:tcPr>
            <w:tcW w:w="2804" w:type="dxa"/>
          </w:tcPr>
          <w:p w:rsidR="009C3FBF" w:rsidRDefault="00B43D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(неудовлетворительно)</w:t>
            </w:r>
          </w:p>
        </w:tc>
        <w:tc>
          <w:tcPr>
            <w:tcW w:w="7547" w:type="dxa"/>
          </w:tcPr>
          <w:p w:rsidR="009C3FBF" w:rsidRDefault="00B43DE4">
            <w:pPr>
              <w:pStyle w:val="TableParagraph"/>
              <w:spacing w:line="276" w:lineRule="auto"/>
              <w:ind w:right="523"/>
              <w:rPr>
                <w:sz w:val="24"/>
              </w:rPr>
            </w:pPr>
            <w:r>
              <w:rPr>
                <w:sz w:val="24"/>
              </w:rPr>
              <w:t>Неполное бессистемное изложение вопросов индивидуального задания,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защите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еисправляемые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помощью преподавателя.</w:t>
            </w:r>
          </w:p>
          <w:p w:rsidR="009C3FBF" w:rsidRDefault="00B43D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Неудовлетвор</w:t>
            </w:r>
            <w:r>
              <w:rPr>
                <w:sz w:val="24"/>
              </w:rPr>
              <w:t>ительный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  <w:p w:rsidR="009C3FBF" w:rsidRDefault="00B43DE4">
            <w:pPr>
              <w:pStyle w:val="TableParagraph"/>
              <w:spacing w:before="35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</w:t>
            </w:r>
          </w:p>
        </w:tc>
      </w:tr>
    </w:tbl>
    <w:p w:rsidR="009C3FBF" w:rsidRDefault="009C3FBF">
      <w:pPr>
        <w:pStyle w:val="TableParagraph"/>
        <w:rPr>
          <w:sz w:val="24"/>
        </w:rPr>
        <w:sectPr w:rsidR="009C3FBF">
          <w:pgSz w:w="11920" w:h="16850"/>
          <w:pgMar w:top="980" w:right="425" w:bottom="280" w:left="425" w:header="720" w:footer="720" w:gutter="0"/>
          <w:cols w:space="720"/>
        </w:sectPr>
      </w:pPr>
    </w:p>
    <w:p w:rsidR="009C3FBF" w:rsidRDefault="00B43DE4">
      <w:pPr>
        <w:pStyle w:val="1"/>
        <w:numPr>
          <w:ilvl w:val="0"/>
          <w:numId w:val="1"/>
        </w:numPr>
        <w:tabs>
          <w:tab w:val="left" w:pos="951"/>
        </w:tabs>
        <w:spacing w:before="75"/>
        <w:ind w:left="951" w:hanging="474"/>
        <w:jc w:val="both"/>
      </w:pPr>
      <w:r>
        <w:lastRenderedPageBreak/>
        <w:t>Учебно-методическое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9C3FBF" w:rsidRDefault="00B43DE4">
      <w:pPr>
        <w:pStyle w:val="a3"/>
        <w:spacing w:before="36"/>
        <w:ind w:left="335"/>
        <w:jc w:val="both"/>
      </w:pPr>
      <w:r>
        <w:rPr>
          <w:spacing w:val="-2"/>
          <w:u w:val="single"/>
        </w:rPr>
        <w:t>Основные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источники: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44" w:line="271" w:lineRule="auto"/>
        <w:ind w:right="405" w:firstLine="0"/>
        <w:jc w:val="both"/>
        <w:rPr>
          <w:sz w:val="26"/>
        </w:rPr>
      </w:pPr>
      <w:r>
        <w:rPr>
          <w:sz w:val="24"/>
        </w:rPr>
        <w:t xml:space="preserve">Погорелов, В. И. Беспилотные летательные аппараты: нагрузки и нагрев: учебное пособие для среднего </w:t>
      </w:r>
      <w:r>
        <w:rPr>
          <w:sz w:val="24"/>
        </w:rPr>
        <w:t>профессионального образования / В. И. Погорелов. -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-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- 191 с.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8" w:line="273" w:lineRule="auto"/>
        <w:ind w:right="418" w:firstLine="0"/>
        <w:jc w:val="both"/>
        <w:rPr>
          <w:sz w:val="26"/>
        </w:rPr>
      </w:pPr>
      <w:r>
        <w:rPr>
          <w:sz w:val="24"/>
        </w:rPr>
        <w:t>Постановление Правительства РФ от 25.05.2019 N 658 "Об утверждении Правил учета беспилотных гражданских воздушных судов с максимальной вз</w:t>
      </w:r>
      <w:r>
        <w:rPr>
          <w:sz w:val="24"/>
        </w:rPr>
        <w:t>летной массой от 0,25 килограмма до 30 килограммов, ввезенных в Российскую Федерацию или произведенных в Российской Федерации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2762"/>
        </w:tabs>
        <w:spacing w:before="5" w:line="271" w:lineRule="auto"/>
        <w:ind w:right="415" w:firstLine="0"/>
        <w:jc w:val="both"/>
        <w:rPr>
          <w:sz w:val="26"/>
        </w:rPr>
      </w:pPr>
      <w:r>
        <w:rPr>
          <w:sz w:val="24"/>
        </w:rPr>
        <w:t>Сборник докладов и статей по материалам II научно-практической конференции «Перспективы развития и применения комплексов с беспило</w:t>
      </w:r>
      <w:r>
        <w:rPr>
          <w:sz w:val="24"/>
        </w:rPr>
        <w:t>тными летательными</w:t>
      </w:r>
      <w:r>
        <w:rPr>
          <w:spacing w:val="40"/>
          <w:sz w:val="24"/>
        </w:rPr>
        <w:t xml:space="preserve"> </w:t>
      </w:r>
      <w:r>
        <w:rPr>
          <w:sz w:val="24"/>
        </w:rPr>
        <w:t>аппаратами»</w:t>
      </w:r>
      <w:r>
        <w:rPr>
          <w:spacing w:val="38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Коломна:</w:t>
      </w:r>
      <w:r>
        <w:rPr>
          <w:spacing w:val="40"/>
          <w:sz w:val="24"/>
        </w:rPr>
        <w:t xml:space="preserve"> </w:t>
      </w:r>
      <w:r>
        <w:rPr>
          <w:sz w:val="24"/>
        </w:rPr>
        <w:t>924</w:t>
      </w:r>
      <w:r>
        <w:rPr>
          <w:spacing w:val="40"/>
          <w:sz w:val="24"/>
        </w:rPr>
        <w:t xml:space="preserve"> </w:t>
      </w:r>
      <w:r>
        <w:rPr>
          <w:sz w:val="24"/>
        </w:rPr>
        <w:t>ГЦ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БпА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МО</w:t>
      </w:r>
      <w:r>
        <w:rPr>
          <w:spacing w:val="40"/>
          <w:sz w:val="24"/>
        </w:rPr>
        <w:t xml:space="preserve"> </w:t>
      </w:r>
      <w:r>
        <w:rPr>
          <w:sz w:val="24"/>
        </w:rPr>
        <w:t>РФ,2020. – 337 c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8" w:line="268" w:lineRule="auto"/>
        <w:ind w:right="440" w:firstLine="0"/>
        <w:jc w:val="both"/>
        <w:rPr>
          <w:sz w:val="26"/>
        </w:rPr>
      </w:pPr>
      <w:r>
        <w:rPr>
          <w:sz w:val="24"/>
        </w:rPr>
        <w:t xml:space="preserve">Гололобов В. </w:t>
      </w:r>
      <w:proofErr w:type="spellStart"/>
      <w:r>
        <w:rPr>
          <w:sz w:val="24"/>
        </w:rPr>
        <w:t>Н.,Ульянов</w:t>
      </w:r>
      <w:proofErr w:type="spellEnd"/>
      <w:r>
        <w:rPr>
          <w:sz w:val="24"/>
        </w:rPr>
        <w:t xml:space="preserve"> В. И. </w:t>
      </w:r>
      <w:proofErr w:type="spellStart"/>
      <w:r>
        <w:rPr>
          <w:sz w:val="24"/>
        </w:rPr>
        <w:t>Беспилотники</w:t>
      </w:r>
      <w:proofErr w:type="spellEnd"/>
      <w:r>
        <w:rPr>
          <w:sz w:val="24"/>
        </w:rPr>
        <w:t xml:space="preserve"> для </w:t>
      </w:r>
      <w:proofErr w:type="gramStart"/>
      <w:r>
        <w:rPr>
          <w:sz w:val="24"/>
        </w:rPr>
        <w:t>любознательных</w:t>
      </w:r>
      <w:proofErr w:type="gramEnd"/>
      <w:r>
        <w:rPr>
          <w:sz w:val="24"/>
        </w:rPr>
        <w:t>. - СПб</w:t>
      </w:r>
      <w:proofErr w:type="gramStart"/>
      <w:r>
        <w:rPr>
          <w:sz w:val="24"/>
        </w:rPr>
        <w:t>.:</w:t>
      </w:r>
      <w:r>
        <w:rPr>
          <w:spacing w:val="-15"/>
          <w:sz w:val="24"/>
        </w:rPr>
        <w:t xml:space="preserve"> </w:t>
      </w:r>
      <w:proofErr w:type="gramEnd"/>
      <w:r>
        <w:rPr>
          <w:sz w:val="24"/>
        </w:rPr>
        <w:t xml:space="preserve">Наука и Техника, 2020. - 256 с., </w:t>
      </w:r>
      <w:proofErr w:type="spellStart"/>
      <w:r>
        <w:rPr>
          <w:sz w:val="24"/>
        </w:rPr>
        <w:t>илл</w:t>
      </w:r>
      <w:proofErr w:type="spellEnd"/>
      <w:r>
        <w:rPr>
          <w:sz w:val="24"/>
        </w:rPr>
        <w:t>.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86"/>
        </w:tabs>
        <w:spacing w:before="11" w:line="268" w:lineRule="auto"/>
        <w:ind w:right="109" w:firstLine="0"/>
        <w:jc w:val="both"/>
        <w:rPr>
          <w:sz w:val="26"/>
        </w:rPr>
      </w:pPr>
      <w:r>
        <w:rPr>
          <w:sz w:val="24"/>
        </w:rPr>
        <w:t xml:space="preserve">Групповое применение беспилотных летательных аппаратов: монография. – </w:t>
      </w:r>
      <w:r>
        <w:rPr>
          <w:sz w:val="24"/>
        </w:rPr>
        <w:t xml:space="preserve">Казань: </w:t>
      </w:r>
      <w:proofErr w:type="gramStart"/>
      <w:r>
        <w:rPr>
          <w:sz w:val="24"/>
        </w:rPr>
        <w:t>Редакционно-издательский</w:t>
      </w:r>
      <w:r>
        <w:rPr>
          <w:spacing w:val="40"/>
          <w:sz w:val="24"/>
        </w:rPr>
        <w:t xml:space="preserve"> </w:t>
      </w:r>
      <w:r>
        <w:rPr>
          <w:sz w:val="24"/>
        </w:rPr>
        <w:t>центр</w:t>
      </w:r>
      <w:r>
        <w:rPr>
          <w:spacing w:val="40"/>
          <w:sz w:val="24"/>
        </w:rPr>
        <w:t xml:space="preserve"> </w:t>
      </w:r>
      <w:r>
        <w:rPr>
          <w:sz w:val="24"/>
        </w:rPr>
        <w:t>«Школа»,</w:t>
      </w:r>
      <w:r>
        <w:rPr>
          <w:spacing w:val="40"/>
          <w:sz w:val="24"/>
        </w:rPr>
        <w:t xml:space="preserve"> </w:t>
      </w:r>
      <w:r>
        <w:rPr>
          <w:sz w:val="24"/>
        </w:rPr>
        <w:t>2020.</w:t>
      </w:r>
      <w:r>
        <w:rPr>
          <w:spacing w:val="40"/>
          <w:sz w:val="24"/>
        </w:rPr>
        <w:t xml:space="preserve"> </w:t>
      </w:r>
      <w:r>
        <w:rPr>
          <w:sz w:val="24"/>
        </w:rPr>
        <w:t>572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(Серия</w:t>
      </w:r>
      <w:proofErr w:type="gramEnd"/>
    </w:p>
    <w:p w:rsidR="009C3FBF" w:rsidRDefault="00B43DE4">
      <w:pPr>
        <w:pStyle w:val="a3"/>
        <w:spacing w:before="8"/>
        <w:jc w:val="both"/>
      </w:pPr>
      <w:proofErr w:type="gramStart"/>
      <w:r>
        <w:t>«Современная</w:t>
      </w:r>
      <w:r>
        <w:rPr>
          <w:spacing w:val="-7"/>
        </w:rPr>
        <w:t xml:space="preserve"> </w:t>
      </w:r>
      <w:r>
        <w:t>прикладная</w:t>
      </w:r>
      <w:r>
        <w:rPr>
          <w:spacing w:val="-4"/>
        </w:rPr>
        <w:t xml:space="preserve"> </w:t>
      </w:r>
      <w:r>
        <w:t>математика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информатика»).</w:t>
      </w:r>
      <w:proofErr w:type="gramEnd"/>
    </w:p>
    <w:p w:rsidR="009C3FBF" w:rsidRDefault="00B43DE4">
      <w:pPr>
        <w:pStyle w:val="a4"/>
        <w:numPr>
          <w:ilvl w:val="1"/>
          <w:numId w:val="1"/>
        </w:numPr>
        <w:tabs>
          <w:tab w:val="left" w:pos="1224"/>
        </w:tabs>
        <w:spacing w:before="41"/>
        <w:ind w:left="1224" w:hanging="180"/>
        <w:jc w:val="both"/>
      </w:pPr>
      <w:r>
        <w:rPr>
          <w:sz w:val="24"/>
        </w:rPr>
        <w:t>НАЦИОНАЛЬНЫЙ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2"/>
          <w:sz w:val="24"/>
        </w:rPr>
        <w:t xml:space="preserve"> </w:t>
      </w:r>
      <w:r>
        <w:rPr>
          <w:spacing w:val="-2"/>
          <w:sz w:val="24"/>
        </w:rPr>
        <w:t>ФЕДЕРАЦИИ</w:t>
      </w:r>
    </w:p>
    <w:p w:rsidR="009C3FBF" w:rsidRDefault="00B43DE4">
      <w:pPr>
        <w:pStyle w:val="a3"/>
        <w:spacing w:before="41" w:line="278" w:lineRule="auto"/>
        <w:ind w:right="417"/>
        <w:jc w:val="both"/>
      </w:pPr>
      <w:r>
        <w:t>Воздушный</w:t>
      </w:r>
      <w:r>
        <w:rPr>
          <w:spacing w:val="-1"/>
        </w:rPr>
        <w:t xml:space="preserve"> </w:t>
      </w:r>
      <w:r>
        <w:t>транспорт. Беспилотные</w:t>
      </w:r>
      <w:r>
        <w:rPr>
          <w:spacing w:val="-3"/>
        </w:rPr>
        <w:t xml:space="preserve"> </w:t>
      </w:r>
      <w:r>
        <w:t>авиационные</w:t>
      </w:r>
      <w:r>
        <w:rPr>
          <w:spacing w:val="-2"/>
        </w:rPr>
        <w:t xml:space="preserve"> </w:t>
      </w:r>
      <w:r>
        <w:t>системы.</w:t>
      </w:r>
      <w:r>
        <w:rPr>
          <w:spacing w:val="40"/>
        </w:rPr>
        <w:t xml:space="preserve"> </w:t>
      </w:r>
      <w:proofErr w:type="spellStart"/>
      <w:r>
        <w:t>Общиетребования</w:t>
      </w:r>
      <w:proofErr w:type="spellEnd"/>
      <w:r>
        <w:rPr>
          <w:spacing w:val="-2"/>
        </w:rPr>
        <w:t xml:space="preserve"> </w:t>
      </w:r>
      <w:proofErr w:type="gramStart"/>
      <w:r>
        <w:t>Утвержден</w:t>
      </w:r>
      <w:proofErr w:type="gramEnd"/>
      <w:r>
        <w:t xml:space="preserve"> и введен в</w:t>
      </w:r>
      <w:r>
        <w:rPr>
          <w:spacing w:val="40"/>
        </w:rPr>
        <w:t xml:space="preserve"> </w:t>
      </w:r>
      <w:r>
        <w:t>действие</w:t>
      </w:r>
      <w:r>
        <w:rPr>
          <w:spacing w:val="40"/>
        </w:rPr>
        <w:t xml:space="preserve"> </w:t>
      </w:r>
      <w:r>
        <w:t>Приказом</w:t>
      </w:r>
      <w:r>
        <w:rPr>
          <w:spacing w:val="40"/>
        </w:rPr>
        <w:t xml:space="preserve"> </w:t>
      </w:r>
      <w:r>
        <w:t>Федерального</w:t>
      </w:r>
    </w:p>
    <w:p w:rsidR="009C3FBF" w:rsidRDefault="00B43DE4">
      <w:pPr>
        <w:pStyle w:val="a3"/>
        <w:spacing w:line="276" w:lineRule="auto"/>
        <w:ind w:right="416" w:hanging="180"/>
        <w:jc w:val="both"/>
      </w:pPr>
      <w:r>
        <w:t>агентства по техническому регулированию и метрологии от 18 сентября 2014 г. N 1130-ст. Переиздание. Февраль 2020 г.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044"/>
        </w:tabs>
        <w:spacing w:line="298" w:lineRule="exact"/>
        <w:ind w:hanging="942"/>
        <w:jc w:val="both"/>
        <w:rPr>
          <w:sz w:val="26"/>
        </w:rPr>
      </w:pPr>
      <w:proofErr w:type="spellStart"/>
      <w:r>
        <w:rPr>
          <w:sz w:val="24"/>
        </w:rPr>
        <w:t>Вольвак</w:t>
      </w:r>
      <w:proofErr w:type="spellEnd"/>
      <w:r>
        <w:rPr>
          <w:sz w:val="24"/>
        </w:rPr>
        <w:t>,</w:t>
      </w:r>
      <w:r>
        <w:rPr>
          <w:spacing w:val="17"/>
          <w:sz w:val="24"/>
        </w:rPr>
        <w:t xml:space="preserve"> </w:t>
      </w:r>
      <w:r>
        <w:rPr>
          <w:sz w:val="24"/>
        </w:rPr>
        <w:t>С.</w:t>
      </w:r>
      <w:r>
        <w:rPr>
          <w:spacing w:val="18"/>
          <w:sz w:val="24"/>
        </w:rPr>
        <w:t xml:space="preserve"> </w:t>
      </w:r>
      <w:r>
        <w:rPr>
          <w:sz w:val="24"/>
        </w:rPr>
        <w:t>Ф.</w:t>
      </w:r>
      <w:r>
        <w:rPr>
          <w:spacing w:val="19"/>
          <w:sz w:val="24"/>
        </w:rPr>
        <w:t xml:space="preserve"> </w:t>
      </w:r>
      <w:r>
        <w:rPr>
          <w:sz w:val="24"/>
        </w:rPr>
        <w:t>Гидравлика:</w:t>
      </w:r>
      <w:r>
        <w:rPr>
          <w:spacing w:val="2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7"/>
          <w:sz w:val="24"/>
        </w:rPr>
        <w:t xml:space="preserve"> </w:t>
      </w:r>
      <w:r>
        <w:rPr>
          <w:sz w:val="24"/>
        </w:rPr>
        <w:t>/</w:t>
      </w:r>
      <w:r>
        <w:rPr>
          <w:spacing w:val="18"/>
          <w:sz w:val="24"/>
        </w:rPr>
        <w:t xml:space="preserve"> </w:t>
      </w:r>
      <w:r>
        <w:rPr>
          <w:sz w:val="24"/>
        </w:rPr>
        <w:t>С.</w:t>
      </w:r>
      <w:r>
        <w:rPr>
          <w:spacing w:val="18"/>
          <w:sz w:val="24"/>
        </w:rPr>
        <w:t xml:space="preserve"> </w:t>
      </w:r>
      <w:r>
        <w:rPr>
          <w:sz w:val="24"/>
        </w:rPr>
        <w:t>Ф.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Вольвак</w:t>
      </w:r>
      <w:proofErr w:type="spellEnd"/>
      <w:r>
        <w:rPr>
          <w:sz w:val="24"/>
        </w:rPr>
        <w:t>.</w:t>
      </w:r>
      <w:r>
        <w:rPr>
          <w:spacing w:val="22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9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2021.</w:t>
      </w:r>
    </w:p>
    <w:p w:rsidR="009C3FBF" w:rsidRDefault="00B43DE4">
      <w:pPr>
        <w:pStyle w:val="a3"/>
        <w:spacing w:before="33"/>
        <w:jc w:val="both"/>
      </w:pPr>
      <w:r>
        <w:t>—</w:t>
      </w:r>
      <w:r>
        <w:rPr>
          <w:spacing w:val="-8"/>
        </w:rPr>
        <w:t xml:space="preserve"> </w:t>
      </w:r>
      <w:r>
        <w:t xml:space="preserve">438 </w:t>
      </w:r>
      <w:r>
        <w:rPr>
          <w:spacing w:val="-5"/>
        </w:rPr>
        <w:t>с.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044"/>
        </w:tabs>
        <w:spacing w:before="43" w:line="273" w:lineRule="auto"/>
        <w:ind w:right="407" w:hanging="942"/>
        <w:jc w:val="both"/>
        <w:rPr>
          <w:sz w:val="26"/>
        </w:rPr>
      </w:pPr>
      <w:r>
        <w:rPr>
          <w:sz w:val="24"/>
        </w:rPr>
        <w:t>Филин, В. М. Ги</w:t>
      </w:r>
      <w:r>
        <w:rPr>
          <w:sz w:val="24"/>
        </w:rPr>
        <w:t>дравлика, пневматика и термодинамика: курс лекций / под общ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ед. В.М. Филина. — Москва: ФОРУМ: ИНФРА-М, 2021. - 318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. - (Среднее профессиональное </w:t>
      </w:r>
      <w:r>
        <w:rPr>
          <w:spacing w:val="-2"/>
          <w:sz w:val="24"/>
        </w:rPr>
        <w:t>образование).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line="268" w:lineRule="auto"/>
        <w:ind w:right="406" w:firstLine="0"/>
        <w:jc w:val="both"/>
        <w:rPr>
          <w:sz w:val="26"/>
        </w:rPr>
      </w:pPr>
      <w:r>
        <w:rPr>
          <w:sz w:val="24"/>
        </w:rPr>
        <w:t xml:space="preserve">Рубцов Е.А., </w:t>
      </w:r>
      <w:proofErr w:type="spellStart"/>
      <w:r>
        <w:rPr>
          <w:sz w:val="24"/>
        </w:rPr>
        <w:t>Шикавко</w:t>
      </w:r>
      <w:proofErr w:type="spellEnd"/>
      <w:r>
        <w:rPr>
          <w:sz w:val="24"/>
        </w:rPr>
        <w:t xml:space="preserve"> О.М. Радиооборудование воздушных судов и его летная эксплуатация: Учебное</w:t>
      </w:r>
      <w:r>
        <w:rPr>
          <w:sz w:val="24"/>
        </w:rPr>
        <w:t xml:space="preserve"> пособие / </w:t>
      </w:r>
      <w:proofErr w:type="gramStart"/>
      <w:r>
        <w:rPr>
          <w:sz w:val="24"/>
        </w:rPr>
        <w:t>СПб ГУ</w:t>
      </w:r>
      <w:proofErr w:type="gramEnd"/>
      <w:r>
        <w:rPr>
          <w:sz w:val="24"/>
        </w:rPr>
        <w:t xml:space="preserve"> ГА. С.</w:t>
      </w:r>
      <w:r>
        <w:rPr>
          <w:spacing w:val="40"/>
          <w:sz w:val="24"/>
        </w:rPr>
        <w:t xml:space="preserve"> </w:t>
      </w:r>
      <w:r>
        <w:rPr>
          <w:sz w:val="24"/>
        </w:rPr>
        <w:t>- Петербург, 2020. 120 с.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9" w:line="268" w:lineRule="auto"/>
        <w:ind w:right="402" w:firstLine="0"/>
        <w:jc w:val="both"/>
        <w:rPr>
          <w:sz w:val="26"/>
        </w:rPr>
      </w:pPr>
      <w:r>
        <w:rPr>
          <w:sz w:val="24"/>
        </w:rPr>
        <w:t>Человеческий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авиационной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техники:</w:t>
      </w:r>
      <w:r>
        <w:rPr>
          <w:spacing w:val="-4"/>
          <w:sz w:val="24"/>
        </w:rPr>
        <w:t xml:space="preserve"> </w:t>
      </w:r>
      <w:r>
        <w:rPr>
          <w:sz w:val="24"/>
        </w:rPr>
        <w:t>монография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/ А.Д.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Артемов, Н.Д. Лысаков, Е.Н. </w:t>
      </w:r>
      <w:proofErr w:type="spellStart"/>
      <w:r>
        <w:rPr>
          <w:sz w:val="24"/>
        </w:rPr>
        <w:t>Лысакова</w:t>
      </w:r>
      <w:proofErr w:type="spellEnd"/>
      <w:r>
        <w:rPr>
          <w:sz w:val="24"/>
        </w:rPr>
        <w:t>. – М., 2020. – 156 с.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12"/>
        <w:ind w:left="1491" w:hanging="447"/>
        <w:jc w:val="both"/>
        <w:rPr>
          <w:sz w:val="26"/>
        </w:rPr>
      </w:pPr>
      <w:r>
        <w:rPr>
          <w:sz w:val="24"/>
        </w:rPr>
        <w:t>Воздушный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Федерации"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19.03.1997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60-ФЗ</w:t>
      </w:r>
      <w:r>
        <w:rPr>
          <w:spacing w:val="-2"/>
          <w:sz w:val="24"/>
        </w:rPr>
        <w:t xml:space="preserve"> </w:t>
      </w:r>
      <w:r>
        <w:rPr>
          <w:sz w:val="24"/>
        </w:rPr>
        <w:t>(ред.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от02.07.2021)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37" w:line="271" w:lineRule="auto"/>
        <w:ind w:right="405" w:firstLine="0"/>
        <w:jc w:val="both"/>
        <w:rPr>
          <w:sz w:val="26"/>
        </w:rPr>
      </w:pPr>
      <w:r>
        <w:rPr>
          <w:sz w:val="24"/>
        </w:rPr>
        <w:t>Организация обслуживания воздушного движения: учебник для СПО / А. Д. Филин, 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Р. </w:t>
      </w:r>
      <w:proofErr w:type="spellStart"/>
      <w:r>
        <w:rPr>
          <w:sz w:val="24"/>
        </w:rPr>
        <w:t>Бестугин</w:t>
      </w:r>
      <w:proofErr w:type="spellEnd"/>
      <w:r>
        <w:rPr>
          <w:sz w:val="24"/>
        </w:rPr>
        <w:t xml:space="preserve">, В. А. Санников; под науч. ред. Ю. Г. </w:t>
      </w:r>
      <w:proofErr w:type="spellStart"/>
      <w:r>
        <w:rPr>
          <w:sz w:val="24"/>
        </w:rPr>
        <w:t>Шатракова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 xml:space="preserve">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- 515 с. - (Серия: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Профессиональное образование)</w:t>
      </w:r>
      <w:proofErr w:type="gramEnd"/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8" w:line="273" w:lineRule="auto"/>
        <w:ind w:right="408" w:firstLine="0"/>
        <w:jc w:val="both"/>
        <w:rPr>
          <w:sz w:val="26"/>
        </w:rPr>
      </w:pPr>
      <w:r>
        <w:rPr>
          <w:sz w:val="24"/>
        </w:rPr>
        <w:t>Основы автоматическо</w:t>
      </w:r>
      <w:r>
        <w:rPr>
          <w:sz w:val="24"/>
        </w:rPr>
        <w:t>го управления [Текст]: учебник для студентов учреждений среднего профессионального образования, обучающихся по специальности "</w:t>
      </w:r>
      <w:proofErr w:type="spellStart"/>
      <w:r>
        <w:rPr>
          <w:sz w:val="24"/>
        </w:rPr>
        <w:t>Мехатроника</w:t>
      </w:r>
      <w:proofErr w:type="spellEnd"/>
      <w:r>
        <w:rPr>
          <w:sz w:val="24"/>
        </w:rPr>
        <w:t xml:space="preserve"> и мобильная робототехника (по отраслям)" / А. 14.В. Бычков, А. С. </w:t>
      </w:r>
      <w:proofErr w:type="spellStart"/>
      <w:r>
        <w:rPr>
          <w:sz w:val="24"/>
        </w:rPr>
        <w:t>Савватеев</w:t>
      </w:r>
      <w:proofErr w:type="spellEnd"/>
      <w:r>
        <w:rPr>
          <w:sz w:val="24"/>
        </w:rPr>
        <w:t>, О. М. Бычкова.</w:t>
      </w:r>
    </w:p>
    <w:p w:rsidR="009C3FBF" w:rsidRDefault="00B43DE4">
      <w:pPr>
        <w:pStyle w:val="a3"/>
        <w:spacing w:before="2" w:line="276" w:lineRule="auto"/>
        <w:ind w:right="407"/>
        <w:jc w:val="both"/>
      </w:pPr>
      <w:r>
        <w:t>- Москва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Академия, 2020.</w:t>
      </w:r>
      <w:r>
        <w:t xml:space="preserve"> - 239, [1] с.</w:t>
      </w:r>
      <w:r>
        <w:rPr>
          <w:spacing w:val="40"/>
        </w:rPr>
        <w:t xml:space="preserve"> </w:t>
      </w:r>
      <w:r>
        <w:t>ил., табл.; 22 см. - (Профессиональное образование.</w:t>
      </w:r>
      <w:proofErr w:type="gramEnd"/>
      <w:r>
        <w:t xml:space="preserve"> </w:t>
      </w:r>
      <w:proofErr w:type="gramStart"/>
      <w:r>
        <w:t>Топ 50к) Дополнительные источники</w:t>
      </w:r>
      <w:proofErr w:type="gramEnd"/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line="271" w:lineRule="auto"/>
        <w:ind w:right="405" w:firstLine="0"/>
        <w:jc w:val="both"/>
        <w:rPr>
          <w:sz w:val="26"/>
        </w:rPr>
      </w:pPr>
      <w:proofErr w:type="spellStart"/>
      <w:r>
        <w:rPr>
          <w:sz w:val="24"/>
        </w:rPr>
        <w:t>Русол</w:t>
      </w:r>
      <w:proofErr w:type="spellEnd"/>
      <w:r>
        <w:rPr>
          <w:sz w:val="24"/>
        </w:rPr>
        <w:t xml:space="preserve"> В.В. Организация использования воздушного пространства [Электронный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ресурс]: учебное пособие/ </w:t>
      </w:r>
      <w:proofErr w:type="spellStart"/>
      <w:r>
        <w:rPr>
          <w:sz w:val="24"/>
        </w:rPr>
        <w:t>Русол</w:t>
      </w:r>
      <w:proofErr w:type="spellEnd"/>
      <w:r>
        <w:rPr>
          <w:sz w:val="24"/>
        </w:rPr>
        <w:t xml:space="preserve"> В.В.—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екстовые данные.— Москва: Инстит</w:t>
      </w:r>
      <w:r>
        <w:rPr>
          <w:sz w:val="24"/>
        </w:rPr>
        <w:t xml:space="preserve">ут аэронавигации, 2019.— 116 c.— Режим доступа: </w:t>
      </w:r>
      <w:hyperlink r:id="rId10">
        <w:r>
          <w:rPr>
            <w:sz w:val="24"/>
          </w:rPr>
          <w:t>http://www.iprbookshop.ru/88423.html.</w:t>
        </w:r>
      </w:hyperlink>
      <w:r>
        <w:rPr>
          <w:sz w:val="24"/>
        </w:rPr>
        <w:t>- ЭБС</w:t>
      </w:r>
    </w:p>
    <w:p w:rsidR="009C3FBF" w:rsidRDefault="00B43DE4">
      <w:pPr>
        <w:pStyle w:val="a3"/>
        <w:spacing w:before="9"/>
      </w:pPr>
      <w:r>
        <w:rPr>
          <w:spacing w:val="-2"/>
        </w:rPr>
        <w:t>«</w:t>
      </w:r>
      <w:proofErr w:type="spellStart"/>
      <w:r>
        <w:rPr>
          <w:spacing w:val="-2"/>
        </w:rPr>
        <w:t>IPRbooks</w:t>
      </w:r>
      <w:proofErr w:type="spellEnd"/>
      <w:r>
        <w:rPr>
          <w:spacing w:val="-2"/>
        </w:rPr>
        <w:t>»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41"/>
        <w:ind w:left="1491" w:hanging="447"/>
        <w:jc w:val="left"/>
        <w:rPr>
          <w:sz w:val="26"/>
        </w:rPr>
      </w:pPr>
      <w:r>
        <w:rPr>
          <w:sz w:val="24"/>
        </w:rPr>
        <w:t>Зенкина</w:t>
      </w:r>
      <w:r>
        <w:rPr>
          <w:spacing w:val="11"/>
          <w:sz w:val="24"/>
        </w:rPr>
        <w:t xml:space="preserve"> </w:t>
      </w:r>
      <w:r>
        <w:rPr>
          <w:sz w:val="24"/>
        </w:rPr>
        <w:t>Н.Ю.</w:t>
      </w:r>
      <w:r>
        <w:rPr>
          <w:spacing w:val="11"/>
          <w:sz w:val="24"/>
        </w:rPr>
        <w:t xml:space="preserve"> </w:t>
      </w:r>
      <w:r>
        <w:rPr>
          <w:sz w:val="24"/>
        </w:rPr>
        <w:t>Метеорологическое</w:t>
      </w:r>
      <w:r>
        <w:rPr>
          <w:spacing w:val="12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2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1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4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учебное</w:t>
      </w:r>
    </w:p>
    <w:p w:rsidR="009C3FBF" w:rsidRDefault="009C3FBF">
      <w:pPr>
        <w:pStyle w:val="a4"/>
        <w:jc w:val="left"/>
        <w:rPr>
          <w:sz w:val="26"/>
        </w:rPr>
        <w:sectPr w:rsidR="009C3FBF">
          <w:pgSz w:w="11920" w:h="16850"/>
          <w:pgMar w:top="1260" w:right="425" w:bottom="280" w:left="425" w:header="720" w:footer="720" w:gutter="0"/>
          <w:cols w:space="720"/>
        </w:sectPr>
      </w:pPr>
    </w:p>
    <w:p w:rsidR="009C3FBF" w:rsidRDefault="00B43DE4">
      <w:pPr>
        <w:pStyle w:val="a3"/>
        <w:spacing w:before="73" w:line="276" w:lineRule="auto"/>
      </w:pPr>
      <w:r>
        <w:lastRenderedPageBreak/>
        <w:t>пособие/</w:t>
      </w:r>
      <w:r>
        <w:rPr>
          <w:spacing w:val="36"/>
        </w:rPr>
        <w:t xml:space="preserve"> </w:t>
      </w:r>
      <w:r>
        <w:t>Зенкина</w:t>
      </w:r>
      <w:r>
        <w:rPr>
          <w:spacing w:val="35"/>
        </w:rPr>
        <w:t xml:space="preserve"> </w:t>
      </w:r>
      <w:r>
        <w:t>Н.Ю.,</w:t>
      </w:r>
      <w:r>
        <w:rPr>
          <w:spacing w:val="35"/>
        </w:rPr>
        <w:t xml:space="preserve"> </w:t>
      </w:r>
      <w:proofErr w:type="spellStart"/>
      <w:r>
        <w:t>Валькович</w:t>
      </w:r>
      <w:proofErr w:type="spellEnd"/>
      <w:r>
        <w:rPr>
          <w:spacing w:val="35"/>
        </w:rPr>
        <w:t xml:space="preserve"> </w:t>
      </w:r>
      <w:r>
        <w:t>Т.В.-</w:t>
      </w:r>
      <w:r>
        <w:rPr>
          <w:spacing w:val="34"/>
        </w:rPr>
        <w:t xml:space="preserve"> </w:t>
      </w:r>
      <w:r>
        <w:t>Электрон</w:t>
      </w:r>
      <w:proofErr w:type="gramStart"/>
      <w:r>
        <w:t>.</w:t>
      </w:r>
      <w:proofErr w:type="gramEnd"/>
      <w:r>
        <w:rPr>
          <w:spacing w:val="36"/>
        </w:rPr>
        <w:t xml:space="preserve"> </w:t>
      </w:r>
      <w:proofErr w:type="gramStart"/>
      <w:r>
        <w:t>т</w:t>
      </w:r>
      <w:proofErr w:type="gramEnd"/>
      <w:r>
        <w:t>екстовые</w:t>
      </w:r>
      <w:r>
        <w:rPr>
          <w:spacing w:val="34"/>
        </w:rPr>
        <w:t xml:space="preserve"> </w:t>
      </w:r>
      <w:r>
        <w:t>данные.-</w:t>
      </w:r>
      <w:r>
        <w:rPr>
          <w:spacing w:val="34"/>
        </w:rPr>
        <w:t xml:space="preserve"> </w:t>
      </w:r>
      <w:r>
        <w:t>Москва:</w:t>
      </w:r>
      <w:r>
        <w:rPr>
          <w:spacing w:val="35"/>
        </w:rPr>
        <w:t xml:space="preserve"> </w:t>
      </w:r>
      <w:r>
        <w:t>Институт аэронавигации,</w:t>
      </w:r>
      <w:r>
        <w:rPr>
          <w:spacing w:val="59"/>
        </w:rPr>
        <w:t xml:space="preserve"> </w:t>
      </w:r>
      <w:r>
        <w:t>2020.-</w:t>
      </w:r>
      <w:r>
        <w:rPr>
          <w:spacing w:val="57"/>
        </w:rPr>
        <w:t xml:space="preserve"> </w:t>
      </w:r>
      <w:r>
        <w:t>314</w:t>
      </w:r>
      <w:r>
        <w:rPr>
          <w:spacing w:val="62"/>
        </w:rPr>
        <w:t xml:space="preserve"> </w:t>
      </w:r>
      <w:r>
        <w:t>c.-</w:t>
      </w:r>
      <w:r>
        <w:rPr>
          <w:spacing w:val="61"/>
        </w:rPr>
        <w:t xml:space="preserve"> </w:t>
      </w:r>
      <w:r>
        <w:t>Режим</w:t>
      </w:r>
      <w:r>
        <w:rPr>
          <w:spacing w:val="63"/>
        </w:rPr>
        <w:t xml:space="preserve"> </w:t>
      </w:r>
      <w:r>
        <w:t>доступа:</w:t>
      </w:r>
      <w:r>
        <w:rPr>
          <w:spacing w:val="63"/>
        </w:rPr>
        <w:t xml:space="preserve"> </w:t>
      </w:r>
      <w:hyperlink r:id="rId11">
        <w:r>
          <w:t>http://www.iprbookshop.ru/88415.html.</w:t>
        </w:r>
      </w:hyperlink>
      <w:r>
        <w:t>-</w:t>
      </w:r>
      <w:r>
        <w:rPr>
          <w:spacing w:val="62"/>
        </w:rPr>
        <w:t xml:space="preserve"> </w:t>
      </w:r>
      <w:r>
        <w:rPr>
          <w:spacing w:val="-5"/>
        </w:rPr>
        <w:t>ЭБС</w:t>
      </w:r>
    </w:p>
    <w:p w:rsidR="009C3FBF" w:rsidRDefault="00B43DE4">
      <w:pPr>
        <w:pStyle w:val="a3"/>
        <w:spacing w:line="275" w:lineRule="exact"/>
      </w:pPr>
      <w:r>
        <w:rPr>
          <w:spacing w:val="-2"/>
        </w:rPr>
        <w:t>«</w:t>
      </w:r>
      <w:proofErr w:type="spellStart"/>
      <w:r>
        <w:rPr>
          <w:spacing w:val="-2"/>
        </w:rPr>
        <w:t>IPRbooks</w:t>
      </w:r>
      <w:proofErr w:type="spellEnd"/>
      <w:r>
        <w:rPr>
          <w:spacing w:val="-2"/>
        </w:rPr>
        <w:t>»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44" w:line="273" w:lineRule="auto"/>
        <w:ind w:right="403" w:firstLine="0"/>
        <w:jc w:val="both"/>
        <w:rPr>
          <w:sz w:val="26"/>
        </w:rPr>
      </w:pPr>
      <w:r>
        <w:rPr>
          <w:sz w:val="24"/>
        </w:rPr>
        <w:t xml:space="preserve">Николаев М.И. </w:t>
      </w:r>
      <w:r>
        <w:rPr>
          <w:sz w:val="24"/>
        </w:rPr>
        <w:t>Метрология, стандартизация, сертификация и управление качеством [Электронный ресурс]: учебное пособие/ Николаев М.И -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 xml:space="preserve">екстовые данные.— Москва, Саратов: Интернет-Университет Информационных Технологий (ИНТУИТ), Ай </w:t>
      </w:r>
      <w:proofErr w:type="gramStart"/>
      <w:r>
        <w:rPr>
          <w:sz w:val="24"/>
        </w:rPr>
        <w:t>Пи Ар</w:t>
      </w:r>
      <w:proofErr w:type="gramEnd"/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Медиа,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2020.—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115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c.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Режим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80"/>
          <w:sz w:val="24"/>
        </w:rPr>
        <w:t xml:space="preserve"> </w:t>
      </w:r>
      <w:hyperlink r:id="rId12">
        <w:r>
          <w:rPr>
            <w:sz w:val="24"/>
          </w:rPr>
          <w:t>http://www.iprbookshop.ru/89446.html.</w:t>
        </w:r>
      </w:hyperlink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>ЭБС</w:t>
      </w:r>
    </w:p>
    <w:p w:rsidR="009C3FBF" w:rsidRDefault="00B43DE4">
      <w:pPr>
        <w:pStyle w:val="a3"/>
        <w:spacing w:before="1"/>
      </w:pPr>
      <w:r>
        <w:rPr>
          <w:spacing w:val="-2"/>
        </w:rPr>
        <w:t>«</w:t>
      </w:r>
      <w:proofErr w:type="spellStart"/>
      <w:r>
        <w:rPr>
          <w:spacing w:val="-2"/>
        </w:rPr>
        <w:t>IPRbooks</w:t>
      </w:r>
      <w:proofErr w:type="spellEnd"/>
      <w:r>
        <w:rPr>
          <w:spacing w:val="-2"/>
        </w:rPr>
        <w:t>»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86"/>
        </w:tabs>
        <w:spacing w:before="44" w:line="273" w:lineRule="auto"/>
        <w:ind w:right="404" w:firstLine="0"/>
        <w:jc w:val="both"/>
        <w:rPr>
          <w:sz w:val="26"/>
        </w:rPr>
      </w:pPr>
      <w:r>
        <w:rPr>
          <w:sz w:val="24"/>
        </w:rPr>
        <w:t>Белов С.В. Аэродинамика и динамика полета [Электронный ресурс]: учебное пособие/ Белов С.В., Гордиенко А.В., Проскурин В.Д.-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екстовые данные.- Оренбург: Оренбургский государственный университет, ЭБСАСВ,2022.-110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ежимдоступа</w:t>
      </w:r>
      <w:proofErr w:type="spellEnd"/>
      <w:r>
        <w:rPr>
          <w:sz w:val="24"/>
        </w:rPr>
        <w:t xml:space="preserve">: </w:t>
      </w:r>
      <w:hyperlink r:id="rId13">
        <w:r>
          <w:rPr>
            <w:sz w:val="24"/>
          </w:rPr>
          <w:t>http://www.iprbookshop.ru/52316.html.</w:t>
        </w:r>
      </w:hyperlink>
      <w:r>
        <w:rPr>
          <w:sz w:val="24"/>
        </w:rPr>
        <w:t>- ЭБС «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»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2" w:line="273" w:lineRule="auto"/>
        <w:ind w:right="405" w:firstLine="0"/>
        <w:jc w:val="both"/>
        <w:rPr>
          <w:sz w:val="26"/>
        </w:rPr>
      </w:pPr>
      <w:r>
        <w:rPr>
          <w:sz w:val="24"/>
        </w:rPr>
        <w:t>Состояние и перспективы развития аэронавига</w:t>
      </w:r>
      <w:r>
        <w:rPr>
          <w:sz w:val="24"/>
        </w:rPr>
        <w:t xml:space="preserve">ционной системы России [Электронный ресурс]: сборник докладов и тезисов научно-практической конференции преподавателей, слушателей и студентов/ Я.А. Зубов [и др.].- Э Режим доступа: </w:t>
      </w:r>
      <w:hyperlink r:id="rId14">
        <w:r>
          <w:rPr>
            <w:sz w:val="24"/>
          </w:rPr>
          <w:t>http://www.iprbooksho</w:t>
        </w:r>
        <w:r>
          <w:rPr>
            <w:sz w:val="24"/>
          </w:rPr>
          <w:t>p.ru/89910.html.</w:t>
        </w:r>
      </w:hyperlink>
      <w:r>
        <w:rPr>
          <w:sz w:val="24"/>
        </w:rPr>
        <w:t>— ЭБС «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»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86"/>
          <w:tab w:val="left" w:pos="8159"/>
        </w:tabs>
        <w:spacing w:before="4" w:line="271" w:lineRule="auto"/>
        <w:ind w:right="403" w:firstLine="0"/>
        <w:jc w:val="both"/>
        <w:rPr>
          <w:sz w:val="26"/>
        </w:rPr>
      </w:pPr>
      <w:r>
        <w:rPr>
          <w:sz w:val="24"/>
        </w:rPr>
        <w:t>Воздушный кодекс РФ [Электронный ресурс]/ - Электрон. текстовые данные</w:t>
      </w:r>
      <w:proofErr w:type="gramStart"/>
      <w:r>
        <w:rPr>
          <w:sz w:val="24"/>
        </w:rPr>
        <w:t xml:space="preserve">.— : </w:t>
      </w:r>
      <w:proofErr w:type="gramEnd"/>
      <w:r>
        <w:rPr>
          <w:sz w:val="24"/>
        </w:rPr>
        <w:t>Электронно-библиотечная</w:t>
      </w:r>
      <w:r>
        <w:rPr>
          <w:spacing w:val="80"/>
          <w:sz w:val="24"/>
        </w:rPr>
        <w:t xml:space="preserve">  </w:t>
      </w:r>
      <w:r>
        <w:rPr>
          <w:sz w:val="24"/>
        </w:rPr>
        <w:t>система</w:t>
      </w:r>
      <w:r>
        <w:rPr>
          <w:spacing w:val="80"/>
          <w:sz w:val="24"/>
        </w:rPr>
        <w:t xml:space="preserve">  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 </w:t>
      </w:r>
      <w:r>
        <w:rPr>
          <w:sz w:val="24"/>
        </w:rPr>
        <w:t>2021.-57</w:t>
      </w:r>
      <w:r>
        <w:rPr>
          <w:sz w:val="24"/>
        </w:rPr>
        <w:tab/>
        <w:t xml:space="preserve">c.- Режим доступа: </w:t>
      </w:r>
      <w:hyperlink r:id="rId15">
        <w:r>
          <w:rPr>
            <w:sz w:val="24"/>
          </w:rPr>
          <w:t>http://www.iprbookshop.ru/1802.html.</w:t>
        </w:r>
      </w:hyperlink>
      <w:r>
        <w:rPr>
          <w:sz w:val="24"/>
        </w:rPr>
        <w:t>- ЭБС «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»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86"/>
        </w:tabs>
        <w:spacing w:before="11"/>
        <w:ind w:left="1486" w:hanging="442"/>
        <w:jc w:val="both"/>
        <w:rPr>
          <w:sz w:val="26"/>
        </w:rPr>
      </w:pPr>
      <w:r>
        <w:rPr>
          <w:sz w:val="24"/>
        </w:rPr>
        <w:t>Интернет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ресурсы: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91"/>
        </w:tabs>
        <w:spacing w:before="37" w:line="273" w:lineRule="auto"/>
        <w:ind w:right="408" w:firstLine="0"/>
        <w:jc w:val="both"/>
        <w:rPr>
          <w:sz w:val="26"/>
        </w:rPr>
      </w:pPr>
      <w:r>
        <w:rPr>
          <w:sz w:val="24"/>
        </w:rPr>
        <w:t xml:space="preserve">Российские </w:t>
      </w:r>
      <w:proofErr w:type="spellStart"/>
      <w:r>
        <w:rPr>
          <w:sz w:val="24"/>
        </w:rPr>
        <w:t>беспилотники</w:t>
      </w:r>
      <w:proofErr w:type="spellEnd"/>
      <w:r>
        <w:rPr>
          <w:sz w:val="24"/>
        </w:rPr>
        <w:t xml:space="preserve"> // Сайт-портал для консолидации представителей беспилотного сообщества на одном ресурсе, с целью более плотного взаимодействия внутри отрасли и формирования </w:t>
      </w:r>
      <w:r>
        <w:rPr>
          <w:sz w:val="24"/>
        </w:rPr>
        <w:t>единого информационного поля.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104"/>
          <w:tab w:val="left" w:pos="1486"/>
        </w:tabs>
        <w:spacing w:line="268" w:lineRule="auto"/>
        <w:ind w:left="1104" w:right="2380" w:hanging="60"/>
        <w:jc w:val="both"/>
        <w:rPr>
          <w:sz w:val="26"/>
        </w:rPr>
      </w:pPr>
      <w:r>
        <w:rPr>
          <w:sz w:val="24"/>
        </w:rPr>
        <w:t>Режим доступа к сайту: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https://russiandrone.ru/publications/bespilotnye- </w:t>
      </w:r>
      <w:proofErr w:type="spellStart"/>
      <w:r>
        <w:rPr>
          <w:sz w:val="24"/>
        </w:rPr>
        <w:t>letatelnye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apparaty</w:t>
      </w:r>
      <w:proofErr w:type="spellEnd"/>
      <w:r>
        <w:rPr>
          <w:sz w:val="24"/>
        </w:rPr>
        <w:t>/</w:t>
      </w:r>
    </w:p>
    <w:p w:rsidR="009C3FBF" w:rsidRDefault="00B43DE4">
      <w:pPr>
        <w:pStyle w:val="a4"/>
        <w:numPr>
          <w:ilvl w:val="1"/>
          <w:numId w:val="1"/>
        </w:numPr>
        <w:tabs>
          <w:tab w:val="left" w:pos="1486"/>
        </w:tabs>
        <w:spacing w:before="9" w:line="273" w:lineRule="auto"/>
        <w:ind w:right="404" w:firstLine="0"/>
        <w:jc w:val="both"/>
      </w:pPr>
      <w:r>
        <w:rPr>
          <w:sz w:val="24"/>
        </w:rPr>
        <w:t xml:space="preserve">Беспилотные летательные аппараты - БПЛА. </w:t>
      </w:r>
      <w:proofErr w:type="spellStart"/>
      <w:r>
        <w:rPr>
          <w:sz w:val="24"/>
        </w:rPr>
        <w:t>Дроны</w:t>
      </w:r>
      <w:proofErr w:type="spellEnd"/>
      <w:r>
        <w:rPr>
          <w:sz w:val="24"/>
        </w:rPr>
        <w:t>. История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//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рофессиональное интернет сообщество, справочный портал по БПЛА. - Режим</w:t>
      </w:r>
      <w:r>
        <w:rPr>
          <w:sz w:val="24"/>
        </w:rPr>
        <w:t xml:space="preserve"> доступа к сайту: </w:t>
      </w:r>
      <w:hyperlink r:id="rId16">
        <w:r>
          <w:rPr>
            <w:sz w:val="24"/>
          </w:rPr>
          <w:t>http://avia.pro/blog/bespilotnye-letatelnye-apparaty-</w:t>
        </w:r>
      </w:hyperlink>
      <w:r>
        <w:rPr>
          <w:sz w:val="24"/>
        </w:rPr>
        <w:t xml:space="preserve"> </w:t>
      </w:r>
      <w:proofErr w:type="spellStart"/>
      <w:r>
        <w:rPr>
          <w:sz w:val="24"/>
        </w:rPr>
        <w:t>drony-istoriya</w:t>
      </w:r>
      <w:proofErr w:type="gramStart"/>
      <w:r>
        <w:rPr>
          <w:sz w:val="24"/>
        </w:rPr>
        <w:t>лектрон</w:t>
      </w:r>
      <w:proofErr w:type="spellEnd"/>
      <w:proofErr w:type="gramEnd"/>
      <w:r>
        <w:rPr>
          <w:sz w:val="24"/>
        </w:rPr>
        <w:t xml:space="preserve">. текстовые данные.— Саратов: </w:t>
      </w:r>
      <w:proofErr w:type="gramStart"/>
      <w:r>
        <w:rPr>
          <w:sz w:val="24"/>
        </w:rPr>
        <w:t>Ай</w:t>
      </w:r>
      <w:proofErr w:type="gramEnd"/>
      <w:r>
        <w:rPr>
          <w:sz w:val="24"/>
        </w:rPr>
        <w:t xml:space="preserve"> Пи Ар Медиа, 2020.— 136 c.</w:t>
      </w:r>
    </w:p>
    <w:sectPr w:rsidR="009C3FBF">
      <w:pgSz w:w="11920" w:h="16850"/>
      <w:pgMar w:top="940" w:right="425" w:bottom="280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FBF" w:rsidRDefault="00B43DE4">
      <w:r>
        <w:separator/>
      </w:r>
    </w:p>
  </w:endnote>
  <w:endnote w:type="continuationSeparator" w:id="0">
    <w:p w:rsidR="009C3FBF" w:rsidRDefault="00B4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FBF" w:rsidRDefault="00B43DE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6907530</wp:posOffset>
              </wp:positionH>
              <wp:positionV relativeFrom="page">
                <wp:posOffset>9881870</wp:posOffset>
              </wp:positionV>
              <wp:extent cx="165100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C3FBF" w:rsidRDefault="00B43DE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543.9pt;margin-top:778.1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" filled="f" stroked="f">
              <v:textbox inset="0,0,0,0">
                <w:txbxContent>
                  <w:p w:rsidR="009C3FBF" w:rsidRDefault="00B43DE4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FBF" w:rsidRDefault="00B43DE4">
      <w:r>
        <w:separator/>
      </w:r>
    </w:p>
  </w:footnote>
  <w:footnote w:type="continuationSeparator" w:id="0">
    <w:p w:rsidR="009C3FBF" w:rsidRDefault="00B43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numFmt w:val="bullet"/>
      <w:lvlText w:val="-"/>
      <w:lvlJc w:val="left"/>
      <w:pPr>
        <w:ind w:left="436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-"/>
      <w:lvlJc w:val="left"/>
      <w:pPr>
        <w:ind w:left="616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48" w:hanging="7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7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6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4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2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742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616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44" w:hanging="449"/>
        <w:jc w:val="right"/>
      </w:pPr>
      <w:rPr>
        <w:rFonts w:hint="default"/>
        <w:spacing w:val="0"/>
        <w:w w:val="88"/>
        <w:lang w:val="ru-RU" w:eastAsia="en-US" w:bidi="ar-SA"/>
      </w:rPr>
    </w:lvl>
    <w:lvl w:ilvl="2">
      <w:numFmt w:val="bullet"/>
      <w:lvlText w:val="•"/>
      <w:lvlJc w:val="left"/>
      <w:pPr>
        <w:ind w:left="2106" w:hanging="4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2" w:hanging="4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4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4" w:hanging="4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1" w:hanging="4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7" w:hanging="4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3" w:hanging="449"/>
      </w:pPr>
      <w:rPr>
        <w:rFonts w:hint="default"/>
        <w:lang w:val="ru-RU" w:eastAsia="en-US" w:bidi="ar-SA"/>
      </w:rPr>
    </w:lvl>
  </w:abstractNum>
  <w:abstractNum w:abstractNumId="2">
    <w:nsid w:val="59ADCABA"/>
    <w:multiLevelType w:val="multilevel"/>
    <w:tmpl w:val="59ADCABA"/>
    <w:lvl w:ilvl="0">
      <w:numFmt w:val="bullet"/>
      <w:lvlText w:val="-"/>
      <w:lvlJc w:val="left"/>
      <w:pPr>
        <w:ind w:left="59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617" w:hanging="16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35" w:hanging="1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1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9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6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2" w:hanging="16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C3FBF"/>
    <w:rsid w:val="009C3FBF"/>
    <w:rsid w:val="00B43DE4"/>
    <w:rsid w:val="467843E5"/>
    <w:rsid w:val="50D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1"/>
      <w:ind w:left="805" w:hanging="47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44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04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1"/>
      <w:ind w:left="805" w:hanging="47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44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04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52316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89446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avia.pro/blog/bespilotnye-letatelnye-apparaty-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88415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prbookshop.ru/1802.html" TargetMode="External"/><Relationship Id="rId10" Type="http://schemas.openxmlformats.org/officeDocument/2006/relationships/hyperlink" Target="http://www.iprbookshop.ru/88423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8991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2909</Words>
  <Characters>16587</Characters>
  <Application>Microsoft Office Word</Application>
  <DocSecurity>0</DocSecurity>
  <Lines>138</Lines>
  <Paragraphs>38</Paragraphs>
  <ScaleCrop>false</ScaleCrop>
  <Company/>
  <LinksUpToDate>false</LinksUpToDate>
  <CharactersWithSpaces>19458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˜˜-03.docx</dc:title>
  <dc:creator>студент</dc:creator>
  <cp:lastModifiedBy>абрамец сергей</cp:lastModifiedBy>
  <cp:revision>2</cp:revision>
  <dcterms:created xsi:type="dcterms:W3CDTF">2025-10-06T04:17:00Z</dcterms:created>
  <dcterms:modified xsi:type="dcterms:W3CDTF">2026-02-27T04:41:00Z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1049-12.2.0.23196</vt:lpwstr>
  </property>
  <property fmtid="{D5CDD505-2E9C-101B-9397-08002B2CF9AE}" pid="7" name="ICV">
    <vt:lpwstr>D0C8E6183E0144DABFDB045CEECDE94F_12</vt:lpwstr>
  </property>
</Properties>
</file>